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324" w:rsidRPr="009E01DB" w:rsidRDefault="00707324">
      <w:pPr>
        <w:rPr>
          <w:lang w:val="ru-RU"/>
        </w:rPr>
        <w:sectPr w:rsidR="00707324" w:rsidRPr="009E01DB">
          <w:type w:val="nextColumn"/>
          <w:pgSz w:w="11900" w:h="16840"/>
          <w:pgMar w:top="298" w:right="880" w:bottom="1332" w:left="1440" w:header="720" w:footer="720" w:gutter="0"/>
          <w:cols w:num="2" w:space="720" w:equalWidth="0">
            <w:col w:w="6182" w:space="0"/>
            <w:col w:w="3397" w:space="0"/>
          </w:cols>
          <w:docGrid w:linePitch="360"/>
        </w:sectPr>
      </w:pPr>
    </w:p>
    <w:p w:rsidR="00B023E7" w:rsidRPr="00B023E7" w:rsidRDefault="00B023E7" w:rsidP="00B023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B023E7" w:rsidRPr="00B023E7" w:rsidRDefault="00B023E7" w:rsidP="00B023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B023E7" w:rsidRPr="00B023E7" w:rsidRDefault="00B8151F" w:rsidP="00B023E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Приложение</w:t>
      </w:r>
      <w:r w:rsidR="00B023E7" w:rsidRPr="00B023E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ООП НОО</w:t>
      </w:r>
    </w:p>
    <w:p w:rsidR="00B023E7" w:rsidRPr="00B023E7" w:rsidRDefault="00B023E7" w:rsidP="00B023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B023E7" w:rsidRPr="00B023E7" w:rsidRDefault="00B023E7" w:rsidP="00B023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B023E7" w:rsidRDefault="00B023E7" w:rsidP="00B023E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003602" w:rsidRDefault="00003602" w:rsidP="00B023E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003602" w:rsidRDefault="00003602" w:rsidP="00B023E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003602" w:rsidRPr="00B023E7" w:rsidRDefault="00003602" w:rsidP="00B023E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B023E7" w:rsidRPr="00B023E7" w:rsidRDefault="00B023E7" w:rsidP="00B023E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B023E7" w:rsidRPr="00B023E7" w:rsidRDefault="00B023E7" w:rsidP="00B023E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B023E7" w:rsidRPr="00B023E7" w:rsidRDefault="00B023E7" w:rsidP="00B023E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B023E7" w:rsidRPr="00B023E7" w:rsidRDefault="00B023E7" w:rsidP="00B023E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B023E7" w:rsidRPr="00B023E7" w:rsidRDefault="00B023E7" w:rsidP="00B023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B023E7" w:rsidRPr="00B023E7" w:rsidRDefault="00B023E7" w:rsidP="00B023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  <w:t>Рабочая программа</w:t>
      </w:r>
    </w:p>
    <w:p w:rsidR="00B023E7" w:rsidRPr="00B023E7" w:rsidRDefault="00B023E7" w:rsidP="00B023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</w:pPr>
      <w:r w:rsidRPr="00B023E7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  <w:t>по литературному чтению</w:t>
      </w:r>
    </w:p>
    <w:p w:rsidR="00B023E7" w:rsidRPr="00B023E7" w:rsidRDefault="00B023E7" w:rsidP="00B023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B023E7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  <w:t>для 3 класса</w:t>
      </w:r>
    </w:p>
    <w:p w:rsidR="00B023E7" w:rsidRPr="00B023E7" w:rsidRDefault="00B023E7" w:rsidP="00B023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B023E7" w:rsidRPr="00B023E7" w:rsidRDefault="00B023E7" w:rsidP="00B023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B023E7" w:rsidRPr="00B023E7" w:rsidRDefault="00B023E7" w:rsidP="00B023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B023E7" w:rsidRPr="00B023E7" w:rsidRDefault="00B023E7" w:rsidP="00B023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B023E7" w:rsidRPr="00B023E7" w:rsidRDefault="00B023E7" w:rsidP="00B023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B023E7" w:rsidRPr="00B023E7" w:rsidRDefault="00B023E7" w:rsidP="00B023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B023E7" w:rsidRPr="00B023E7" w:rsidRDefault="00B023E7" w:rsidP="00B023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B023E7" w:rsidRPr="00B023E7" w:rsidRDefault="00B023E7" w:rsidP="00B023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B023E7" w:rsidRPr="00B023E7" w:rsidRDefault="00B023E7" w:rsidP="00B023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B023E7" w:rsidRPr="00B023E7" w:rsidRDefault="00B023E7" w:rsidP="00B023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B023E7" w:rsidRDefault="00B023E7" w:rsidP="00B023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417235" w:rsidRDefault="00417235" w:rsidP="00B023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417235" w:rsidRDefault="00417235" w:rsidP="00B023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417235" w:rsidRDefault="00417235" w:rsidP="00B023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417235" w:rsidRPr="00B023E7" w:rsidRDefault="00417235" w:rsidP="00B023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B023E7" w:rsidRPr="00B023E7" w:rsidRDefault="00B023E7" w:rsidP="00B023E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B023E7" w:rsidRPr="00B023E7" w:rsidRDefault="00B023E7" w:rsidP="00B023E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B023E7" w:rsidRPr="00B023E7" w:rsidRDefault="00B023E7" w:rsidP="00B023E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B023E7" w:rsidRDefault="00B023E7" w:rsidP="00B023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B8151F" w:rsidRDefault="00B8151F" w:rsidP="00B023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B8151F" w:rsidRDefault="00B8151F" w:rsidP="00B023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B8151F" w:rsidRDefault="00B8151F" w:rsidP="00B023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B8151F" w:rsidRDefault="00B8151F" w:rsidP="00B023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B8151F" w:rsidRDefault="00B8151F" w:rsidP="00B023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B8151F" w:rsidRDefault="00B8151F" w:rsidP="00B023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B8151F" w:rsidRDefault="00B8151F" w:rsidP="00B023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B8151F" w:rsidRPr="00B023E7" w:rsidRDefault="00B8151F" w:rsidP="00B023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bookmarkStart w:id="0" w:name="_GoBack"/>
      <w:bookmarkEnd w:id="0"/>
    </w:p>
    <w:p w:rsidR="00B8151F" w:rsidRPr="00B8151F" w:rsidRDefault="00B8151F" w:rsidP="00B8151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B8151F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с. Джугурты 2022г.</w:t>
      </w:r>
    </w:p>
    <w:p w:rsidR="00707324" w:rsidRPr="009E01DB" w:rsidRDefault="00707324">
      <w:pPr>
        <w:autoSpaceDE w:val="0"/>
        <w:autoSpaceDN w:val="0"/>
        <w:spacing w:after="78" w:line="220" w:lineRule="exact"/>
        <w:rPr>
          <w:lang w:val="ru-RU"/>
        </w:rPr>
      </w:pPr>
    </w:p>
    <w:p w:rsidR="00707324" w:rsidRPr="009E01DB" w:rsidRDefault="008D14D2">
      <w:pPr>
        <w:autoSpaceDE w:val="0"/>
        <w:autoSpaceDN w:val="0"/>
        <w:spacing w:after="0" w:line="230" w:lineRule="auto"/>
        <w:rPr>
          <w:lang w:val="ru-RU"/>
        </w:rPr>
      </w:pPr>
      <w:r w:rsidRPr="009E01DB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707324" w:rsidRPr="009E01DB" w:rsidRDefault="008D14D2">
      <w:pPr>
        <w:autoSpaceDE w:val="0"/>
        <w:autoSpaceDN w:val="0"/>
        <w:spacing w:before="346" w:after="0" w:line="281" w:lineRule="auto"/>
        <w:ind w:firstLine="180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учебного предмета «Литературное чтение» для обучающихся 3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</w:t>
      </w:r>
      <w:r w:rsidRPr="009E01DB">
        <w:rPr>
          <w:lang w:val="ru-RU"/>
        </w:rPr>
        <w:br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приоритеты духовно-нравственного развития, воспитания и социализации обучающихся, </w:t>
      </w:r>
      <w:r w:rsidRPr="009E01DB">
        <w:rPr>
          <w:lang w:val="ru-RU"/>
        </w:rPr>
        <w:br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сформулированные в Примерной программе воспитания.</w:t>
      </w:r>
    </w:p>
    <w:p w:rsidR="00707324" w:rsidRPr="009E01DB" w:rsidRDefault="008D14D2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9E01DB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"ЛИТЕРАТУРНОЕ ЧТЕНИЕ"</w:t>
      </w:r>
    </w:p>
    <w:p w:rsidR="00707324" w:rsidRPr="009E01DB" w:rsidRDefault="008D14D2">
      <w:pPr>
        <w:autoSpaceDE w:val="0"/>
        <w:autoSpaceDN w:val="0"/>
        <w:spacing w:before="192" w:after="0" w:line="286" w:lineRule="auto"/>
        <w:ind w:right="144" w:firstLine="180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«Литературное чтение» — один из ведущих предметов начальной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младших школьников. Курс «Литературное чтение» призван ввести ребёнка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707324" w:rsidRPr="009E01DB" w:rsidRDefault="008D14D2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Содержание учебного предмета «Литературное чтение» раскрывает следующие направления литературного образования младшего школьника: речевая и читательская деятельности, круг чтения, творческая деятельность.</w:t>
      </w:r>
    </w:p>
    <w:p w:rsidR="00707324" w:rsidRPr="009E01DB" w:rsidRDefault="008D14D2">
      <w:pPr>
        <w:autoSpaceDE w:val="0"/>
        <w:autoSpaceDN w:val="0"/>
        <w:spacing w:before="70" w:after="0" w:line="288" w:lineRule="auto"/>
        <w:ind w:firstLine="180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В основу отбора произведений положены общедидактические принципы обучения: соответствие возрастным  возможностям и особенностям восприятия младшим школьником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</w:t>
      </w:r>
      <w:r w:rsidRPr="009E01DB">
        <w:rPr>
          <w:lang w:val="ru-RU"/>
        </w:rPr>
        <w:br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представителей мировой детской литературы; влияние прослушанного (прочитанного) произведения на эмоционально-эстетическое развитие обучающегося, на совершенствование его творческих способностей. При отборе произведений для слушания и чтения учитывались преемственные связи с дошкольным опытом знакомства с произведениями фольклора, художественными произведениями детской литературы, а также перспективы изучения предмета «Литература» в основной школе. Важным принципом отбора содержания предмета «Литературное чтение» является представленность разных жанров, видов и стилей произведений, обеспечивающих формирование функциональной литературной  грамотности  младшего  школьника,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начальной школы.</w:t>
      </w:r>
    </w:p>
    <w:p w:rsidR="00707324" w:rsidRPr="009E01DB" w:rsidRDefault="008D14D2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Планируемые результаты включают личностные, метапредметные результаты за период обучения, а также предметные достижения младшего школьника за каждый год обучения в начальной школе. </w:t>
      </w: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На курс «Литературное чтение» в 3 классе отводится 136 ч.</w:t>
      </w:r>
    </w:p>
    <w:p w:rsidR="00707324" w:rsidRPr="009E01DB" w:rsidRDefault="008D14D2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9E01DB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"ЛИТЕРАТУРНОЕ ЧТЕНИЕ"</w:t>
      </w:r>
    </w:p>
    <w:p w:rsidR="00707324" w:rsidRPr="009E01DB" w:rsidRDefault="008D14D2">
      <w:pPr>
        <w:autoSpaceDE w:val="0"/>
        <w:autoSpaceDN w:val="0"/>
        <w:spacing w:before="190" w:after="0" w:line="281" w:lineRule="auto"/>
        <w:ind w:right="432" w:firstLine="180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Приоритетная </w:t>
      </w:r>
      <w:r w:rsidRPr="009E01D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цель </w:t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</w:t>
      </w:r>
      <w:r w:rsidRPr="009E01DB">
        <w:rPr>
          <w:lang w:val="ru-RU"/>
        </w:rPr>
        <w:br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</w:t>
      </w:r>
    </w:p>
    <w:p w:rsidR="00707324" w:rsidRPr="009E01DB" w:rsidRDefault="00707324">
      <w:pPr>
        <w:rPr>
          <w:lang w:val="ru-RU"/>
        </w:rPr>
        <w:sectPr w:rsidR="00707324" w:rsidRPr="009E01DB" w:rsidSect="00B8151F">
          <w:type w:val="continuous"/>
          <w:pgSz w:w="11900" w:h="16840"/>
          <w:pgMar w:top="298" w:right="650" w:bottom="38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07324" w:rsidRPr="009E01DB" w:rsidRDefault="00707324">
      <w:pPr>
        <w:autoSpaceDE w:val="0"/>
        <w:autoSpaceDN w:val="0"/>
        <w:spacing w:after="66" w:line="220" w:lineRule="exact"/>
        <w:rPr>
          <w:lang w:val="ru-RU"/>
        </w:rPr>
      </w:pPr>
    </w:p>
    <w:p w:rsidR="00707324" w:rsidRPr="009E01DB" w:rsidRDefault="008D14D2">
      <w:pPr>
        <w:autoSpaceDE w:val="0"/>
        <w:autoSpaceDN w:val="0"/>
        <w:spacing w:after="0" w:line="271" w:lineRule="auto"/>
        <w:ind w:right="576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 предметных и универсальных действий в процессе изучения предмета«Литературное чтение» станут фундаментом обучения в основном звене школы, а также будут востребованы в жизни.</w:t>
      </w:r>
    </w:p>
    <w:p w:rsidR="00707324" w:rsidRPr="009E01DB" w:rsidRDefault="008D14D2">
      <w:pPr>
        <w:tabs>
          <w:tab w:val="left" w:pos="180"/>
        </w:tabs>
        <w:autoSpaceDE w:val="0"/>
        <w:autoSpaceDN w:val="0"/>
        <w:spacing w:before="190" w:after="0" w:line="262" w:lineRule="auto"/>
        <w:ind w:right="432"/>
        <w:rPr>
          <w:lang w:val="ru-RU"/>
        </w:rPr>
      </w:pP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b/>
          <w:color w:val="000000"/>
          <w:sz w:val="24"/>
          <w:lang w:val="ru-RU"/>
        </w:rPr>
        <w:t>Достижение заявленной цели определяется особенностями курса литературного чтения и решением следующих задач:</w:t>
      </w:r>
    </w:p>
    <w:p w:rsidR="00707324" w:rsidRPr="009E01DB" w:rsidRDefault="008D14D2">
      <w:pPr>
        <w:autoSpaceDE w:val="0"/>
        <w:autoSpaceDN w:val="0"/>
        <w:spacing w:before="178" w:after="0" w:line="262" w:lineRule="auto"/>
        <w:ind w:left="420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707324" w:rsidRPr="009E01DB" w:rsidRDefault="008D14D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достижение необходимого для продолжения образования уровня общего речевого развития;</w:t>
      </w:r>
    </w:p>
    <w:p w:rsidR="00707324" w:rsidRPr="009E01DB" w:rsidRDefault="008D14D2">
      <w:pPr>
        <w:autoSpaceDE w:val="0"/>
        <w:autoSpaceDN w:val="0"/>
        <w:spacing w:before="192" w:after="0" w:line="262" w:lineRule="auto"/>
        <w:ind w:left="420" w:right="576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707324" w:rsidRPr="009E01DB" w:rsidRDefault="008D14D2">
      <w:pPr>
        <w:autoSpaceDE w:val="0"/>
        <w:autoSpaceDN w:val="0"/>
        <w:spacing w:before="192" w:after="0" w:line="262" w:lineRule="auto"/>
        <w:ind w:left="420" w:right="432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707324" w:rsidRPr="009E01DB" w:rsidRDefault="008D14D2">
      <w:pPr>
        <w:autoSpaceDE w:val="0"/>
        <w:autoSpaceDN w:val="0"/>
        <w:spacing w:before="190" w:after="0" w:line="286" w:lineRule="auto"/>
        <w:ind w:left="420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элементарными умениями анализа и интерпретации текста, осознанного </w:t>
      </w:r>
      <w:r w:rsidRPr="009E01DB">
        <w:rPr>
          <w:lang w:val="ru-RU"/>
        </w:rPr>
        <w:br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использования при анализе текста изученных литературных понятий: прозаическая и </w:t>
      </w:r>
      <w:r w:rsidRPr="009E01DB">
        <w:rPr>
          <w:lang w:val="ru-RU"/>
        </w:rPr>
        <w:br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</w:t>
      </w:r>
      <w:r w:rsidRPr="009E01DB">
        <w:rPr>
          <w:lang w:val="ru-RU"/>
        </w:rPr>
        <w:br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выразительности (сравнение, эпитет, олицетворение);</w:t>
      </w:r>
    </w:p>
    <w:p w:rsidR="00707324" w:rsidRPr="009E01DB" w:rsidRDefault="008D14D2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:rsidR="00707324" w:rsidRPr="009E01DB" w:rsidRDefault="00707324">
      <w:pPr>
        <w:rPr>
          <w:lang w:val="ru-RU"/>
        </w:rPr>
        <w:sectPr w:rsidR="00707324" w:rsidRPr="009E01DB">
          <w:pgSz w:w="11900" w:h="16840"/>
          <w:pgMar w:top="286" w:right="794" w:bottom="1440" w:left="666" w:header="720" w:footer="720" w:gutter="0"/>
          <w:cols w:space="720" w:equalWidth="0">
            <w:col w:w="10440" w:space="0"/>
          </w:cols>
          <w:docGrid w:linePitch="360"/>
        </w:sectPr>
      </w:pPr>
    </w:p>
    <w:p w:rsidR="00707324" w:rsidRPr="009E01DB" w:rsidRDefault="00707324">
      <w:pPr>
        <w:autoSpaceDE w:val="0"/>
        <w:autoSpaceDN w:val="0"/>
        <w:spacing w:after="78" w:line="220" w:lineRule="exact"/>
        <w:rPr>
          <w:lang w:val="ru-RU"/>
        </w:rPr>
      </w:pPr>
    </w:p>
    <w:p w:rsidR="00707324" w:rsidRPr="009E01DB" w:rsidRDefault="008D14D2">
      <w:pPr>
        <w:autoSpaceDE w:val="0"/>
        <w:autoSpaceDN w:val="0"/>
        <w:spacing w:after="0" w:line="230" w:lineRule="auto"/>
        <w:rPr>
          <w:lang w:val="ru-RU"/>
        </w:rPr>
      </w:pPr>
      <w:r w:rsidRPr="009E01D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707324" w:rsidRPr="009E01DB" w:rsidRDefault="008D14D2">
      <w:pPr>
        <w:autoSpaceDE w:val="0"/>
        <w:autoSpaceDN w:val="0"/>
        <w:spacing w:before="346" w:after="0" w:line="286" w:lineRule="auto"/>
        <w:ind w:firstLine="180"/>
        <w:rPr>
          <w:lang w:val="ru-RU"/>
        </w:rPr>
      </w:pPr>
      <w:r w:rsidRPr="009E01DB">
        <w:rPr>
          <w:rFonts w:ascii="Times New Roman" w:eastAsia="Times New Roman" w:hAnsi="Times New Roman"/>
          <w:i/>
          <w:color w:val="000000"/>
          <w:sz w:val="24"/>
          <w:lang w:val="ru-RU"/>
        </w:rPr>
        <w:t>О Родине и её истории.</w:t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 Любовь к Родине и её история — важные темы произведений литературы (произведения одного-двух авторов по выбору). Чувство любви к Родине, сопричастность к </w:t>
      </w:r>
      <w:r w:rsidRPr="009E01DB">
        <w:rPr>
          <w:lang w:val="ru-RU"/>
        </w:rPr>
        <w:br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прошлому и настоящему своей страны и родного края —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 Репродукции 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707324" w:rsidRPr="009E01DB" w:rsidRDefault="008D14D2">
      <w:pPr>
        <w:autoSpaceDE w:val="0"/>
        <w:autoSpaceDN w:val="0"/>
        <w:spacing w:before="192" w:after="0" w:line="262" w:lineRule="auto"/>
        <w:ind w:right="576"/>
        <w:jc w:val="center"/>
        <w:rPr>
          <w:lang w:val="ru-RU"/>
        </w:rPr>
      </w:pPr>
      <w:r w:rsidRPr="009E01DB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Фольклор (устное народное творчество). </w:t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Круг чтения: малые жанры фольклора (пословицы, потешки, считалки, небылицы, скороговорки, загадки, по выбору). Знакомство с видами загадок.</w:t>
      </w:r>
    </w:p>
    <w:p w:rsidR="00707324" w:rsidRPr="009E01DB" w:rsidRDefault="008D14D2">
      <w:pPr>
        <w:autoSpaceDE w:val="0"/>
        <w:autoSpaceDN w:val="0"/>
        <w:spacing w:before="70" w:after="0"/>
        <w:ind w:right="432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707324" w:rsidRPr="009E01DB" w:rsidRDefault="008D14D2">
      <w:pPr>
        <w:autoSpaceDE w:val="0"/>
        <w:autoSpaceDN w:val="0"/>
        <w:spacing w:before="190" w:after="0" w:line="281" w:lineRule="auto"/>
        <w:ind w:right="432" w:firstLine="180"/>
        <w:rPr>
          <w:lang w:val="ru-RU"/>
        </w:rPr>
      </w:pPr>
      <w:r w:rsidRPr="009E01DB">
        <w:rPr>
          <w:rFonts w:ascii="Times New Roman" w:eastAsia="Times New Roman" w:hAnsi="Times New Roman"/>
          <w:i/>
          <w:color w:val="000000"/>
          <w:sz w:val="24"/>
          <w:lang w:val="ru-RU"/>
        </w:rPr>
        <w:t>Фольклорная сказка как отражение общечеловеческих ценностей и нравственных правил.</w:t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(например, картины В. М. Васнецова, иллюстрации Ю. А. Васнецова, И. Я. Билибина, В. М. Конашевич). Отражение в сказках народного быта и культуры. Составление плана сказки.</w:t>
      </w:r>
    </w:p>
    <w:p w:rsidR="00707324" w:rsidRPr="009E01DB" w:rsidRDefault="008D14D2">
      <w:pPr>
        <w:autoSpaceDE w:val="0"/>
        <w:autoSpaceDN w:val="0"/>
        <w:spacing w:before="190" w:after="0" w:line="283" w:lineRule="auto"/>
        <w:ind w:firstLine="180"/>
        <w:rPr>
          <w:lang w:val="ru-RU"/>
        </w:rPr>
      </w:pPr>
      <w:r w:rsidRPr="009E01DB">
        <w:rPr>
          <w:rFonts w:ascii="Times New Roman" w:eastAsia="Times New Roman" w:hAnsi="Times New Roman"/>
          <w:i/>
          <w:color w:val="000000"/>
          <w:sz w:val="24"/>
          <w:lang w:val="ru-RU"/>
        </w:rPr>
        <w:t>Круг чтения: народная песня.</w:t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 характеристика  главного  героя  (где  жил, 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707324" w:rsidRPr="009E01DB" w:rsidRDefault="008D14D2">
      <w:pPr>
        <w:tabs>
          <w:tab w:val="left" w:pos="180"/>
        </w:tabs>
        <w:autoSpaceDE w:val="0"/>
        <w:autoSpaceDN w:val="0"/>
        <w:spacing w:before="190" w:after="0" w:line="262" w:lineRule="auto"/>
        <w:rPr>
          <w:lang w:val="ru-RU"/>
        </w:rPr>
      </w:pP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Творчество А. С. Пушкина. </w:t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А.  С.  Пушкин — великий русский поэт. Лирические произведения А. С. Пушкина: средства художественной выразительности (сравнение, эпитет); рифма, ритм. </w:t>
      </w:r>
    </w:p>
    <w:p w:rsidR="00707324" w:rsidRPr="009E01DB" w:rsidRDefault="008D14D2">
      <w:pPr>
        <w:autoSpaceDE w:val="0"/>
        <w:autoSpaceDN w:val="0"/>
        <w:spacing w:before="72" w:after="0" w:line="262" w:lineRule="auto"/>
        <w:ind w:right="144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Литературные сказки А.  С. Пушкина в стихах (по выбору, например, «Сказка о царе Салтане, о сыне его славном и могучем богатыре князе Гвидоне Салтановиче и о прекрасной царевне Лебеди»).</w:t>
      </w:r>
    </w:p>
    <w:p w:rsidR="00707324" w:rsidRPr="009E01DB" w:rsidRDefault="008D14D2">
      <w:pPr>
        <w:autoSpaceDE w:val="0"/>
        <w:autoSpaceDN w:val="0"/>
        <w:spacing w:before="70" w:after="0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Билибин — иллюстратор сказок А. С. Пушкина.</w:t>
      </w:r>
    </w:p>
    <w:p w:rsidR="00707324" w:rsidRPr="009E01DB" w:rsidRDefault="008D14D2">
      <w:pPr>
        <w:tabs>
          <w:tab w:val="left" w:pos="180"/>
        </w:tabs>
        <w:autoSpaceDE w:val="0"/>
        <w:autoSpaceDN w:val="0"/>
        <w:spacing w:before="190" w:after="0" w:line="262" w:lineRule="auto"/>
        <w:rPr>
          <w:lang w:val="ru-RU"/>
        </w:rPr>
      </w:pP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i/>
          <w:color w:val="000000"/>
          <w:sz w:val="24"/>
          <w:lang w:val="ru-RU"/>
        </w:rPr>
        <w:t>Творчество И. А. Крылова.</w:t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 Басня — произведение-поучение, которое помогает увидеть свои и чужие недостатки. Иносказание в баснях И.  А.  Крылов — великий русский баснописец. Басни И. А. </w:t>
      </w:r>
    </w:p>
    <w:p w:rsidR="00707324" w:rsidRPr="009E01DB" w:rsidRDefault="008D14D2">
      <w:pPr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Крылова (не менее двух): назначение, темы и герои, особенности языка. Явная и скрытая мораль басен. Использование крылатых выражений в речи. </w:t>
      </w:r>
    </w:p>
    <w:p w:rsidR="00707324" w:rsidRPr="009E01DB" w:rsidRDefault="008D14D2">
      <w:pPr>
        <w:autoSpaceDE w:val="0"/>
        <w:autoSpaceDN w:val="0"/>
        <w:spacing w:before="190" w:after="0" w:line="271" w:lineRule="auto"/>
        <w:ind w:right="144" w:firstLine="180"/>
        <w:rPr>
          <w:lang w:val="ru-RU"/>
        </w:rPr>
      </w:pPr>
      <w:r w:rsidRPr="009E01DB">
        <w:rPr>
          <w:rFonts w:ascii="Times New Roman" w:eastAsia="Times New Roman" w:hAnsi="Times New Roman"/>
          <w:i/>
          <w:color w:val="000000"/>
          <w:sz w:val="24"/>
          <w:lang w:val="ru-RU"/>
        </w:rPr>
        <w:t>Картины природы в произведениях поэтов и писателей Х</w:t>
      </w:r>
      <w:r>
        <w:rPr>
          <w:rFonts w:ascii="Times New Roman" w:eastAsia="Times New Roman" w:hAnsi="Times New Roman"/>
          <w:i/>
          <w:color w:val="000000"/>
          <w:sz w:val="24"/>
        </w:rPr>
        <w:t>I</w:t>
      </w:r>
      <w:r w:rsidRPr="009E01DB">
        <w:rPr>
          <w:rFonts w:ascii="Times New Roman" w:eastAsia="Times New Roman" w:hAnsi="Times New Roman"/>
          <w:i/>
          <w:color w:val="000000"/>
          <w:sz w:val="24"/>
          <w:lang w:val="ru-RU"/>
        </w:rPr>
        <w:t>Х—ХХ веков</w:t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. Лирические произведения как способ передачи чувств людей, автора. Картины природы в произведениях поэтов и писателей (не  менее  пяти  авторов  по  выбору): Ф. И. Тютчева, А. А. Фета, М. Ю. Лермонтова, А. Н. Майкова,</w:t>
      </w:r>
    </w:p>
    <w:p w:rsidR="00707324" w:rsidRPr="009E01DB" w:rsidRDefault="00707324">
      <w:pPr>
        <w:rPr>
          <w:lang w:val="ru-RU"/>
        </w:rPr>
        <w:sectPr w:rsidR="00707324" w:rsidRPr="009E01DB">
          <w:pgSz w:w="11900" w:h="16840"/>
          <w:pgMar w:top="298" w:right="642" w:bottom="432" w:left="666" w:header="720" w:footer="720" w:gutter="0"/>
          <w:cols w:space="720" w:equalWidth="0">
            <w:col w:w="10592" w:space="0"/>
          </w:cols>
          <w:docGrid w:linePitch="360"/>
        </w:sectPr>
      </w:pPr>
    </w:p>
    <w:p w:rsidR="00707324" w:rsidRPr="009E01DB" w:rsidRDefault="00707324">
      <w:pPr>
        <w:autoSpaceDE w:val="0"/>
        <w:autoSpaceDN w:val="0"/>
        <w:spacing w:after="66" w:line="220" w:lineRule="exact"/>
        <w:rPr>
          <w:lang w:val="ru-RU"/>
        </w:rPr>
      </w:pPr>
    </w:p>
    <w:p w:rsidR="00707324" w:rsidRPr="009E01DB" w:rsidRDefault="008D14D2">
      <w:pPr>
        <w:autoSpaceDE w:val="0"/>
        <w:autoSpaceDN w:val="0"/>
        <w:spacing w:after="0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Н. А. Некрасова, А.  А.  Блока, С.  А.  Есенина, К. Д. Бальмонта, И. А. Бунина, А. П. Чехова, К. Г. Паустовского и др.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</w:t>
      </w:r>
    </w:p>
    <w:p w:rsidR="00707324" w:rsidRPr="009E01DB" w:rsidRDefault="008D14D2">
      <w:pPr>
        <w:autoSpaceDE w:val="0"/>
        <w:autoSpaceDN w:val="0"/>
        <w:spacing w:before="70" w:after="0" w:line="271" w:lineRule="auto"/>
        <w:ind w:right="432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707324" w:rsidRPr="009E01DB" w:rsidRDefault="008D14D2">
      <w:pPr>
        <w:autoSpaceDE w:val="0"/>
        <w:autoSpaceDN w:val="0"/>
        <w:spacing w:before="190" w:after="0" w:line="283" w:lineRule="auto"/>
        <w:ind w:right="144" w:firstLine="180"/>
        <w:rPr>
          <w:lang w:val="ru-RU"/>
        </w:rPr>
      </w:pPr>
      <w:r w:rsidRPr="009E01DB">
        <w:rPr>
          <w:rFonts w:ascii="Times New Roman" w:eastAsia="Times New Roman" w:hAnsi="Times New Roman"/>
          <w:i/>
          <w:color w:val="000000"/>
          <w:sz w:val="24"/>
          <w:lang w:val="ru-RU"/>
        </w:rPr>
        <w:t>Творчество Л. Н. Толстого</w:t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. Жанровое многообразие произведений Л. Н. Толстого: сказки, рассказы, басни, быль (не менее трёх произведений). 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</w:t>
      </w:r>
      <w:r w:rsidRPr="009E01DB">
        <w:rPr>
          <w:lang w:val="ru-RU"/>
        </w:rPr>
        <w:br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произведения. Художественные особенности текста-описания, текста-рассуждения.</w:t>
      </w:r>
    </w:p>
    <w:p w:rsidR="00707324" w:rsidRPr="009E01DB" w:rsidRDefault="008D14D2">
      <w:pPr>
        <w:autoSpaceDE w:val="0"/>
        <w:autoSpaceDN w:val="0"/>
        <w:spacing w:before="190" w:after="0"/>
        <w:ind w:right="288" w:firstLine="180"/>
        <w:rPr>
          <w:lang w:val="ru-RU"/>
        </w:rPr>
      </w:pPr>
      <w:r w:rsidRPr="009E01DB">
        <w:rPr>
          <w:rFonts w:ascii="Times New Roman" w:eastAsia="Times New Roman" w:hAnsi="Times New Roman"/>
          <w:i/>
          <w:color w:val="000000"/>
          <w:sz w:val="24"/>
          <w:lang w:val="ru-RU"/>
        </w:rPr>
        <w:t>Литературная сказка.</w:t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 Литературная сказка русских писателей (не менее двух). Круг чтения: произведения Д. Н. Мамина-Сибиряка, В.  Ф.   Одоевского, В.  М.   Гаршина, М.   Горького, И. С. Соколова-Микитова, Г. А. Скребицкого и др. Особенности авторских сказок (сюжет, язык, герои). Составление  аннотации.</w:t>
      </w:r>
    </w:p>
    <w:p w:rsidR="00707324" w:rsidRPr="009E01DB" w:rsidRDefault="008D14D2">
      <w:pPr>
        <w:autoSpaceDE w:val="0"/>
        <w:autoSpaceDN w:val="0"/>
        <w:spacing w:before="190" w:after="0" w:line="281" w:lineRule="auto"/>
        <w:ind w:right="144" w:firstLine="180"/>
        <w:rPr>
          <w:lang w:val="ru-RU"/>
        </w:rPr>
      </w:pPr>
      <w:r w:rsidRPr="009E01DB">
        <w:rPr>
          <w:rFonts w:ascii="Times New Roman" w:eastAsia="Times New Roman" w:hAnsi="Times New Roman"/>
          <w:i/>
          <w:color w:val="000000"/>
          <w:sz w:val="24"/>
          <w:lang w:val="ru-RU"/>
        </w:rPr>
        <w:t>Произведения о взаимоотношениях человека и животных</w:t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. Человек и его отношения с животными: верность, преданность, забота и любовь. Круг чтения (по выбору, не менее четырёх авторов): произведения Д. Н. Мамина-Сибиряка, К. Г. Паустовского,   М. М.    Пришвина,   С. В.    Образцова, В. Л.    Дурова,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707324" w:rsidRPr="009E01DB" w:rsidRDefault="008D14D2">
      <w:pPr>
        <w:autoSpaceDE w:val="0"/>
        <w:autoSpaceDN w:val="0"/>
        <w:spacing w:before="190" w:after="0" w:line="281" w:lineRule="auto"/>
        <w:ind w:firstLine="180"/>
        <w:rPr>
          <w:lang w:val="ru-RU"/>
        </w:rPr>
      </w:pPr>
      <w:r w:rsidRPr="009E01DB">
        <w:rPr>
          <w:rFonts w:ascii="Times New Roman" w:eastAsia="Times New Roman" w:hAnsi="Times New Roman"/>
          <w:i/>
          <w:color w:val="000000"/>
          <w:sz w:val="24"/>
          <w:lang w:val="ru-RU"/>
        </w:rPr>
        <w:t>Произведения о детях</w:t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. Дети —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(произведения по выбору двух-трёх авторов). Основные события сюжета, отношение к ним героев произведения. Оценка </w:t>
      </w:r>
      <w:r w:rsidRPr="009E01DB">
        <w:rPr>
          <w:lang w:val="ru-RU"/>
        </w:rPr>
        <w:br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нравственных качеств, проявляющихся в военное время.</w:t>
      </w:r>
    </w:p>
    <w:p w:rsidR="00707324" w:rsidRPr="009E01DB" w:rsidRDefault="008D14D2">
      <w:pPr>
        <w:autoSpaceDE w:val="0"/>
        <w:autoSpaceDN w:val="0"/>
        <w:spacing w:before="190" w:after="0" w:line="278" w:lineRule="auto"/>
        <w:ind w:right="144" w:firstLine="180"/>
        <w:rPr>
          <w:lang w:val="ru-RU"/>
        </w:rPr>
      </w:pPr>
      <w:r w:rsidRPr="009E01DB">
        <w:rPr>
          <w:rFonts w:ascii="Times New Roman" w:eastAsia="Times New Roman" w:hAnsi="Times New Roman"/>
          <w:i/>
          <w:color w:val="000000"/>
          <w:sz w:val="24"/>
          <w:lang w:val="ru-RU"/>
        </w:rPr>
        <w:t>Юмористические произведения.</w:t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(не менее двух произведений): М. М. Зощенко, Н. Н. Носов, В. В. Голявкин и др.</w:t>
      </w:r>
    </w:p>
    <w:p w:rsidR="00707324" w:rsidRPr="009E01DB" w:rsidRDefault="008D14D2">
      <w:pPr>
        <w:autoSpaceDE w:val="0"/>
        <w:autoSpaceDN w:val="0"/>
        <w:spacing w:before="190" w:after="0" w:line="281" w:lineRule="auto"/>
        <w:ind w:right="432" w:firstLine="180"/>
        <w:rPr>
          <w:lang w:val="ru-RU"/>
        </w:rPr>
      </w:pPr>
      <w:r w:rsidRPr="009E01DB">
        <w:rPr>
          <w:rFonts w:ascii="Times New Roman" w:eastAsia="Times New Roman" w:hAnsi="Times New Roman"/>
          <w:i/>
          <w:color w:val="000000"/>
          <w:sz w:val="24"/>
          <w:lang w:val="ru-RU"/>
        </w:rPr>
        <w:t>Зарубежная литература.</w:t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 Круг чтения (произведения двух-трёх авторов  по  выбору): литературные  сказки  Ш.  Перро, Х.-К.   Андерсена,  Ц. Топелиуса,  Р. Киплинга,  Дж. Родари, С. Лагерлёф.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Заходер. </w:t>
      </w:r>
    </w:p>
    <w:p w:rsidR="00707324" w:rsidRPr="009E01DB" w:rsidRDefault="008D14D2">
      <w:pPr>
        <w:tabs>
          <w:tab w:val="left" w:pos="180"/>
        </w:tabs>
        <w:autoSpaceDE w:val="0"/>
        <w:autoSpaceDN w:val="0"/>
        <w:spacing w:before="190" w:after="0" w:line="262" w:lineRule="auto"/>
        <w:ind w:right="288"/>
        <w:rPr>
          <w:lang w:val="ru-RU"/>
        </w:rPr>
      </w:pP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i/>
          <w:color w:val="000000"/>
          <w:sz w:val="24"/>
          <w:lang w:val="ru-RU"/>
        </w:rPr>
        <w:t>Библиографическая культура  (работа  с  детской  книгой и справочной литературой).</w:t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 Ценность чтения художественной литературы и фольклора, осознание важности читательской деятельности.</w:t>
      </w:r>
    </w:p>
    <w:p w:rsidR="00707324" w:rsidRPr="009E01DB" w:rsidRDefault="008D14D2">
      <w:pPr>
        <w:autoSpaceDE w:val="0"/>
        <w:autoSpaceDN w:val="0"/>
        <w:spacing w:before="70" w:after="0" w:line="271" w:lineRule="auto"/>
        <w:ind w:right="720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707324" w:rsidRPr="009E01DB" w:rsidRDefault="00707324">
      <w:pPr>
        <w:rPr>
          <w:lang w:val="ru-RU"/>
        </w:rPr>
        <w:sectPr w:rsidR="00707324" w:rsidRPr="009E01DB">
          <w:pgSz w:w="11900" w:h="16840"/>
          <w:pgMar w:top="286" w:right="662" w:bottom="692" w:left="666" w:header="720" w:footer="720" w:gutter="0"/>
          <w:cols w:space="720" w:equalWidth="0">
            <w:col w:w="10572" w:space="0"/>
          </w:cols>
          <w:docGrid w:linePitch="360"/>
        </w:sectPr>
      </w:pPr>
    </w:p>
    <w:p w:rsidR="00707324" w:rsidRPr="009E01DB" w:rsidRDefault="00707324">
      <w:pPr>
        <w:autoSpaceDE w:val="0"/>
        <w:autoSpaceDN w:val="0"/>
        <w:spacing w:after="78" w:line="220" w:lineRule="exact"/>
        <w:rPr>
          <w:lang w:val="ru-RU"/>
        </w:rPr>
      </w:pPr>
    </w:p>
    <w:p w:rsidR="00707324" w:rsidRPr="009E01DB" w:rsidRDefault="008D14D2">
      <w:pPr>
        <w:autoSpaceDE w:val="0"/>
        <w:autoSpaceDN w:val="0"/>
        <w:spacing w:after="0" w:line="230" w:lineRule="auto"/>
        <w:rPr>
          <w:lang w:val="ru-RU"/>
        </w:rPr>
      </w:pPr>
      <w:r w:rsidRPr="009E01DB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707324" w:rsidRPr="009E01DB" w:rsidRDefault="008D14D2">
      <w:pPr>
        <w:tabs>
          <w:tab w:val="left" w:pos="180"/>
        </w:tabs>
        <w:autoSpaceDE w:val="0"/>
        <w:autoSpaceDN w:val="0"/>
        <w:spacing w:before="346" w:after="0" w:line="262" w:lineRule="auto"/>
        <w:ind w:right="144"/>
        <w:rPr>
          <w:lang w:val="ru-RU"/>
        </w:rPr>
      </w:pP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Изучение литературного чтения в 3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707324" w:rsidRPr="009E01DB" w:rsidRDefault="008D14D2">
      <w:pPr>
        <w:autoSpaceDE w:val="0"/>
        <w:autoSpaceDN w:val="0"/>
        <w:spacing w:before="262" w:after="0" w:line="230" w:lineRule="auto"/>
        <w:rPr>
          <w:lang w:val="ru-RU"/>
        </w:rPr>
      </w:pPr>
      <w:r w:rsidRPr="009E01DB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707324" w:rsidRPr="009E01DB" w:rsidRDefault="008D14D2">
      <w:pPr>
        <w:autoSpaceDE w:val="0"/>
        <w:autoSpaceDN w:val="0"/>
        <w:spacing w:before="166" w:after="0" w:line="286" w:lineRule="auto"/>
        <w:ind w:firstLine="180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707324" w:rsidRPr="009E01DB" w:rsidRDefault="008D14D2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9E01DB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Гражданско-патриотическое воспитание:</w:t>
      </w:r>
    </w:p>
    <w:p w:rsidR="00707324" w:rsidRPr="009E01DB" w:rsidRDefault="008D14D2">
      <w:pPr>
        <w:autoSpaceDE w:val="0"/>
        <w:autoSpaceDN w:val="0"/>
        <w:spacing w:before="178" w:after="0" w:line="271" w:lineRule="auto"/>
        <w:ind w:left="420" w:right="432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707324" w:rsidRPr="009E01DB" w:rsidRDefault="008D14D2">
      <w:pPr>
        <w:autoSpaceDE w:val="0"/>
        <w:autoSpaceDN w:val="0"/>
        <w:spacing w:before="190" w:after="0"/>
        <w:ind w:left="420" w:right="144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707324" w:rsidRPr="009E01DB" w:rsidRDefault="008D14D2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707324" w:rsidRPr="009E01DB" w:rsidRDefault="008D14D2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9E01DB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Духовно-нравственное воспитание:</w:t>
      </w:r>
    </w:p>
    <w:p w:rsidR="00707324" w:rsidRPr="009E01DB" w:rsidRDefault="008D14D2">
      <w:pPr>
        <w:autoSpaceDE w:val="0"/>
        <w:autoSpaceDN w:val="0"/>
        <w:spacing w:before="178" w:after="0"/>
        <w:ind w:left="420" w:right="720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707324" w:rsidRPr="009E01DB" w:rsidRDefault="008D14D2">
      <w:pPr>
        <w:autoSpaceDE w:val="0"/>
        <w:autoSpaceDN w:val="0"/>
        <w:spacing w:before="240" w:after="0" w:line="262" w:lineRule="auto"/>
        <w:ind w:left="420" w:right="432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707324" w:rsidRPr="009E01DB" w:rsidRDefault="008D14D2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707324" w:rsidRPr="009E01DB" w:rsidRDefault="008D14D2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неприятие любых форм поведения, направленных на причинение физического и морального вреда другим людям </w:t>
      </w:r>
    </w:p>
    <w:p w:rsidR="00707324" w:rsidRPr="009E01DB" w:rsidRDefault="008D14D2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9E01DB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Эстетическое воспитание:</w:t>
      </w:r>
    </w:p>
    <w:p w:rsidR="00707324" w:rsidRPr="009E01DB" w:rsidRDefault="008D14D2">
      <w:pPr>
        <w:autoSpaceDE w:val="0"/>
        <w:autoSpaceDN w:val="0"/>
        <w:spacing w:before="178" w:after="0"/>
        <w:ind w:left="420" w:right="288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707324" w:rsidRPr="009E01DB" w:rsidRDefault="008D14D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приобретение  эстетического  опыта  слушания,  чтения и эмоционально-эстетической оценки</w:t>
      </w:r>
    </w:p>
    <w:p w:rsidR="00707324" w:rsidRPr="009E01DB" w:rsidRDefault="00707324">
      <w:pPr>
        <w:rPr>
          <w:lang w:val="ru-RU"/>
        </w:rPr>
        <w:sectPr w:rsidR="00707324" w:rsidRPr="009E01DB">
          <w:pgSz w:w="11900" w:h="16840"/>
          <w:pgMar w:top="298" w:right="650" w:bottom="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07324" w:rsidRPr="009E01DB" w:rsidRDefault="00707324">
      <w:pPr>
        <w:autoSpaceDE w:val="0"/>
        <w:autoSpaceDN w:val="0"/>
        <w:spacing w:after="66" w:line="220" w:lineRule="exact"/>
        <w:rPr>
          <w:lang w:val="ru-RU"/>
        </w:rPr>
      </w:pPr>
    </w:p>
    <w:p w:rsidR="00707324" w:rsidRPr="009E01DB" w:rsidRDefault="008D14D2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произведений фольклора и художественной литературы;</w:t>
      </w:r>
    </w:p>
    <w:p w:rsidR="00707324" w:rsidRPr="009E01DB" w:rsidRDefault="008D14D2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понимание образного языка художественных произведений, выразительных средств, создающих художественный образ.</w:t>
      </w:r>
    </w:p>
    <w:p w:rsidR="00707324" w:rsidRPr="009E01DB" w:rsidRDefault="008D14D2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9E01DB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Физическое воспитание, формирование культуры здоровья эмоционального благополучия:</w:t>
      </w:r>
    </w:p>
    <w:p w:rsidR="00707324" w:rsidRPr="009E01DB" w:rsidRDefault="008D14D2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соблюдение правил  здорового  и  безопасного  (для  себя и других людей) образа жизни в окружающей среде (в том числе информационной);</w:t>
      </w:r>
    </w:p>
    <w:p w:rsidR="00707324" w:rsidRPr="009E01DB" w:rsidRDefault="008D14D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бережное отношение к физическому и психическому здоровью.</w:t>
      </w:r>
    </w:p>
    <w:p w:rsidR="00707324" w:rsidRPr="009E01DB" w:rsidRDefault="008D14D2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9E01DB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Трудовое воспитание:</w:t>
      </w:r>
    </w:p>
    <w:p w:rsidR="00707324" w:rsidRPr="009E01DB" w:rsidRDefault="008D14D2">
      <w:pPr>
        <w:autoSpaceDE w:val="0"/>
        <w:autoSpaceDN w:val="0"/>
        <w:spacing w:before="180" w:after="0" w:line="271" w:lineRule="auto"/>
        <w:ind w:left="420" w:right="720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707324" w:rsidRPr="009E01DB" w:rsidRDefault="008D14D2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9E01DB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Экологическое воспитание:</w:t>
      </w:r>
    </w:p>
    <w:p w:rsidR="00707324" w:rsidRPr="009E01DB" w:rsidRDefault="008D14D2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707324" w:rsidRPr="009E01DB" w:rsidRDefault="008D14D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неприятие действий, приносящих ей вред.</w:t>
      </w:r>
    </w:p>
    <w:p w:rsidR="00707324" w:rsidRPr="009E01DB" w:rsidRDefault="008D14D2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9E01DB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</w:p>
    <w:p w:rsidR="00707324" w:rsidRPr="009E01DB" w:rsidRDefault="008D14D2">
      <w:pPr>
        <w:autoSpaceDE w:val="0"/>
        <w:autoSpaceDN w:val="0"/>
        <w:spacing w:before="178" w:after="0" w:line="271" w:lineRule="auto"/>
        <w:ind w:left="420" w:right="432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707324" w:rsidRPr="009E01DB" w:rsidRDefault="008D14D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овладение смысловым чтением для решения различного уровня учебных и жизненных задач;</w:t>
      </w:r>
    </w:p>
    <w:p w:rsidR="00707324" w:rsidRPr="009E01DB" w:rsidRDefault="008D14D2">
      <w:pPr>
        <w:autoSpaceDE w:val="0"/>
        <w:autoSpaceDN w:val="0"/>
        <w:spacing w:before="190" w:after="0"/>
        <w:ind w:left="420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707324" w:rsidRPr="009E01DB" w:rsidRDefault="008D14D2">
      <w:pPr>
        <w:autoSpaceDE w:val="0"/>
        <w:autoSpaceDN w:val="0"/>
        <w:spacing w:before="322" w:after="0" w:line="230" w:lineRule="auto"/>
        <w:rPr>
          <w:lang w:val="ru-RU"/>
        </w:rPr>
      </w:pPr>
      <w:r w:rsidRPr="009E01DB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707324" w:rsidRPr="009E01DB" w:rsidRDefault="008D14D2">
      <w:pPr>
        <w:tabs>
          <w:tab w:val="left" w:pos="180"/>
        </w:tabs>
        <w:autoSpaceDE w:val="0"/>
        <w:autoSpaceDN w:val="0"/>
        <w:spacing w:before="166" w:after="0" w:line="262" w:lineRule="auto"/>
        <w:ind w:right="144"/>
        <w:rPr>
          <w:lang w:val="ru-RU"/>
        </w:rPr>
      </w:pP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707324" w:rsidRPr="009E01DB" w:rsidRDefault="008D14D2">
      <w:pPr>
        <w:autoSpaceDE w:val="0"/>
        <w:autoSpaceDN w:val="0"/>
        <w:spacing w:before="192" w:after="0" w:line="230" w:lineRule="auto"/>
        <w:ind w:left="180"/>
        <w:rPr>
          <w:lang w:val="ru-RU"/>
        </w:rPr>
      </w:pPr>
      <w:r w:rsidRPr="009E01DB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логические действия:</w:t>
      </w:r>
    </w:p>
    <w:p w:rsidR="00707324" w:rsidRPr="009E01DB" w:rsidRDefault="008D14D2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707324" w:rsidRPr="009E01DB" w:rsidRDefault="008D14D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объединять произведения по жанру, авторской принадлежности;</w:t>
      </w:r>
    </w:p>
    <w:p w:rsidR="00707324" w:rsidRPr="009E01DB" w:rsidRDefault="008D14D2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определять существенный признак для классификации, классифицировать произведения по темам, жанрам и видам;</w:t>
      </w:r>
    </w:p>
    <w:p w:rsidR="00707324" w:rsidRPr="009E01DB" w:rsidRDefault="008D14D2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</w:t>
      </w:r>
      <w:r w:rsidRPr="009E01DB">
        <w:rPr>
          <w:lang w:val="ru-RU"/>
        </w:rPr>
        <w:br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предложенному алгоритму;</w:t>
      </w:r>
    </w:p>
    <w:p w:rsidR="00707324" w:rsidRPr="009E01DB" w:rsidRDefault="008D14D2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:rsidR="00707324" w:rsidRPr="009E01DB" w:rsidRDefault="008D14D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причинно-следственные связи в сюжете фольклорного и художественного</w:t>
      </w:r>
    </w:p>
    <w:p w:rsidR="00707324" w:rsidRPr="009E01DB" w:rsidRDefault="00707324">
      <w:pPr>
        <w:rPr>
          <w:lang w:val="ru-RU"/>
        </w:rPr>
        <w:sectPr w:rsidR="00707324" w:rsidRPr="009E01DB">
          <w:pgSz w:w="11900" w:h="16840"/>
          <w:pgMar w:top="286" w:right="720" w:bottom="296" w:left="666" w:header="720" w:footer="720" w:gutter="0"/>
          <w:cols w:space="720" w:equalWidth="0">
            <w:col w:w="10514" w:space="0"/>
          </w:cols>
          <w:docGrid w:linePitch="360"/>
        </w:sectPr>
      </w:pPr>
    </w:p>
    <w:p w:rsidR="00707324" w:rsidRPr="009E01DB" w:rsidRDefault="00707324">
      <w:pPr>
        <w:autoSpaceDE w:val="0"/>
        <w:autoSpaceDN w:val="0"/>
        <w:spacing w:after="90" w:line="220" w:lineRule="exact"/>
        <w:rPr>
          <w:lang w:val="ru-RU"/>
        </w:rPr>
      </w:pPr>
    </w:p>
    <w:p w:rsidR="00707324" w:rsidRPr="009E01DB" w:rsidRDefault="008D14D2">
      <w:pPr>
        <w:tabs>
          <w:tab w:val="left" w:pos="420"/>
        </w:tabs>
        <w:autoSpaceDE w:val="0"/>
        <w:autoSpaceDN w:val="0"/>
        <w:spacing w:after="0" w:line="341" w:lineRule="auto"/>
        <w:ind w:left="180"/>
        <w:rPr>
          <w:lang w:val="ru-RU"/>
        </w:rPr>
      </w:pP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текста, при составлении плана, пересказе текста, характеристике поступков героев; </w:t>
      </w:r>
      <w:r w:rsidRPr="009E01DB">
        <w:rPr>
          <w:lang w:val="ru-RU"/>
        </w:rPr>
        <w:br/>
      </w:r>
      <w:r w:rsidRPr="009E01DB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исследовательские действия:</w:t>
      </w:r>
      <w:r w:rsidRPr="009E01DB">
        <w:rPr>
          <w:lang w:val="ru-RU"/>
        </w:rPr>
        <w:br/>
      </w: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разрыв между реальным и желательным состоянием объекта (ситуации) на основе </w:t>
      </w: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предложенных учителем вопросов;</w:t>
      </w:r>
      <w:r w:rsidRPr="009E01DB">
        <w:rPr>
          <w:lang w:val="ru-RU"/>
        </w:rPr>
        <w:br/>
      </w: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с помощью учителя цель, планировать изменения объекта, ситуации;</w:t>
      </w: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несколько вариантов решения задачи, выбирать наиболее подходящий (на основе </w:t>
      </w: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предложенных критериев);</w:t>
      </w:r>
    </w:p>
    <w:p w:rsidR="00707324" w:rsidRPr="009E01DB" w:rsidRDefault="008D14D2">
      <w:pPr>
        <w:tabs>
          <w:tab w:val="left" w:pos="420"/>
        </w:tabs>
        <w:autoSpaceDE w:val="0"/>
        <w:autoSpaceDN w:val="0"/>
        <w:spacing w:before="238" w:after="0" w:line="341" w:lineRule="auto"/>
        <w:ind w:left="180" w:right="144"/>
        <w:rPr>
          <w:lang w:val="ru-RU"/>
        </w:rPr>
      </w:pP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по предложенному плану опыт, несложное исследование по  установлению </w:t>
      </w: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особенностей  объекта  изучения и связей между объектами (часть — целое, причина —</w:t>
      </w: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следствие);</w:t>
      </w:r>
      <w:r w:rsidRPr="009E01DB">
        <w:rPr>
          <w:lang w:val="ru-RU"/>
        </w:rPr>
        <w:br/>
      </w: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формулировать выводы и подкреплять их доказательствами на основе результатов </w:t>
      </w:r>
      <w:r w:rsidRPr="009E01DB">
        <w:rPr>
          <w:lang w:val="ru-RU"/>
        </w:rPr>
        <w:br/>
      </w: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проведённого наблюдения (опыта, классификации, сравнения, исследования);</w:t>
      </w:r>
      <w:r w:rsidRPr="009E01DB">
        <w:rPr>
          <w:lang w:val="ru-RU"/>
        </w:rPr>
        <w:br/>
      </w: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прогнозировать возможное развитие  процессов,  событий и их последствия в аналогичных </w:t>
      </w: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или сходных ситуациях; </w:t>
      </w:r>
      <w:r w:rsidRPr="009E01DB">
        <w:rPr>
          <w:lang w:val="ru-RU"/>
        </w:rPr>
        <w:br/>
      </w:r>
      <w:r w:rsidRPr="009E01DB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  <w:r w:rsidRPr="009E01DB">
        <w:rPr>
          <w:lang w:val="ru-RU"/>
        </w:rPr>
        <w:br/>
      </w: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выбирать источник получения информации;</w:t>
      </w:r>
      <w:r w:rsidRPr="009E01DB">
        <w:rPr>
          <w:lang w:val="ru-RU"/>
        </w:rPr>
        <w:br/>
      </w: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согласно заданному алгоритму находить в предложенном источнике информацию, </w:t>
      </w: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представленную в явном виде;</w:t>
      </w:r>
      <w:r w:rsidRPr="009E01DB">
        <w:rPr>
          <w:lang w:val="ru-RU"/>
        </w:rPr>
        <w:br/>
      </w: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достоверную и недостоверную информацию самостоятельно или на основании </w:t>
      </w: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предложенного учителем способа её проверки;</w:t>
      </w:r>
      <w:r w:rsidRPr="009E01DB">
        <w:rPr>
          <w:lang w:val="ru-RU"/>
        </w:rPr>
        <w:br/>
      </w: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с помощью взрослых (учителей, родителей (законных представителей) правила </w:t>
      </w: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информационной безопасности при поиске информации в сети Интернет;</w:t>
      </w:r>
      <w:r w:rsidRPr="009E01DB">
        <w:rPr>
          <w:lang w:val="ru-RU"/>
        </w:rPr>
        <w:br/>
      </w: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анализировать и создавать текстовую, видео, графическую, звуковую информацию в </w:t>
      </w: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соответствии с учебной задачей;</w:t>
      </w:r>
      <w:r w:rsidRPr="009E01DB">
        <w:rPr>
          <w:lang w:val="ru-RU"/>
        </w:rPr>
        <w:br/>
      </w: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создавать схемы, таблицы для представления информации.</w:t>
      </w:r>
    </w:p>
    <w:p w:rsidR="00707324" w:rsidRPr="009E01DB" w:rsidRDefault="008D14D2">
      <w:pPr>
        <w:tabs>
          <w:tab w:val="left" w:pos="180"/>
          <w:tab w:val="left" w:pos="420"/>
        </w:tabs>
        <w:autoSpaceDE w:val="0"/>
        <w:autoSpaceDN w:val="0"/>
        <w:spacing w:before="178" w:after="0" w:line="350" w:lineRule="auto"/>
        <w:ind w:right="432"/>
        <w:rPr>
          <w:lang w:val="ru-RU"/>
        </w:rPr>
      </w:pP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формируются </w:t>
      </w:r>
      <w:r w:rsidRPr="009E01D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</w:t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универсальные учебные действия: </w:t>
      </w:r>
      <w:r w:rsidRPr="009E01DB">
        <w:rPr>
          <w:lang w:val="ru-RU"/>
        </w:rPr>
        <w:br/>
      </w: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i/>
          <w:color w:val="000000"/>
          <w:sz w:val="24"/>
          <w:lang w:val="ru-RU"/>
        </w:rPr>
        <w:t>общение</w:t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9E01DB">
        <w:rPr>
          <w:lang w:val="ru-RU"/>
        </w:rPr>
        <w:br/>
      </w: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воспринимать и формулировать суждения, выражать эмоции в соответствии с целями и </w:t>
      </w: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условиями общения в знакомой среде;</w:t>
      </w:r>
      <w:r w:rsidRPr="009E01DB">
        <w:rPr>
          <w:lang w:val="ru-RU"/>
        </w:rPr>
        <w:br/>
      </w: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уважительное отношение к собеседнику, соблюдать правила ведения диалога и </w:t>
      </w: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дискуссии;</w:t>
      </w:r>
      <w:r w:rsidRPr="009E01DB">
        <w:rPr>
          <w:lang w:val="ru-RU"/>
        </w:rPr>
        <w:br/>
      </w: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признавать возможность существования разных точек зрения;</w:t>
      </w:r>
      <w:r w:rsidRPr="009E01DB">
        <w:rPr>
          <w:lang w:val="ru-RU"/>
        </w:rPr>
        <w:br/>
      </w: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корректно и аргументированно высказывать своё мнение;</w:t>
      </w:r>
      <w:r w:rsidRPr="009E01DB">
        <w:rPr>
          <w:lang w:val="ru-RU"/>
        </w:rPr>
        <w:br/>
      </w: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строить речевое высказывание в соответствии с поставленной задачей;</w:t>
      </w:r>
      <w:r w:rsidRPr="009E01DB">
        <w:rPr>
          <w:lang w:val="ru-RU"/>
        </w:rPr>
        <w:br/>
      </w: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создавать устные и письменные тексты (описание, рассуждение, повествование);</w:t>
      </w: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готовить небольшие публичные выступления;</w:t>
      </w:r>
      <w:r w:rsidRPr="009E01DB">
        <w:rPr>
          <w:lang w:val="ru-RU"/>
        </w:rPr>
        <w:br/>
      </w: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подбирать иллюстративный материал (рисунки, фото, плакаты) к тексту выступления.</w:t>
      </w:r>
    </w:p>
    <w:p w:rsidR="00707324" w:rsidRPr="009E01DB" w:rsidRDefault="00707324">
      <w:pPr>
        <w:rPr>
          <w:lang w:val="ru-RU"/>
        </w:rPr>
        <w:sectPr w:rsidR="00707324" w:rsidRPr="009E01DB">
          <w:pgSz w:w="11900" w:h="16840"/>
          <w:pgMar w:top="310" w:right="766" w:bottom="392" w:left="666" w:header="720" w:footer="720" w:gutter="0"/>
          <w:cols w:space="720" w:equalWidth="0">
            <w:col w:w="10468" w:space="0"/>
          </w:cols>
          <w:docGrid w:linePitch="360"/>
        </w:sectPr>
      </w:pPr>
    </w:p>
    <w:p w:rsidR="00707324" w:rsidRPr="009E01DB" w:rsidRDefault="00707324">
      <w:pPr>
        <w:autoSpaceDE w:val="0"/>
        <w:autoSpaceDN w:val="0"/>
        <w:spacing w:after="78" w:line="220" w:lineRule="exact"/>
        <w:rPr>
          <w:lang w:val="ru-RU"/>
        </w:rPr>
      </w:pPr>
    </w:p>
    <w:p w:rsidR="00707324" w:rsidRPr="009E01DB" w:rsidRDefault="008D14D2">
      <w:pPr>
        <w:tabs>
          <w:tab w:val="left" w:pos="180"/>
        </w:tabs>
        <w:autoSpaceDE w:val="0"/>
        <w:autoSpaceDN w:val="0"/>
        <w:spacing w:after="0" w:line="271" w:lineRule="auto"/>
        <w:rPr>
          <w:lang w:val="ru-RU"/>
        </w:rPr>
      </w:pP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формируются </w:t>
      </w:r>
      <w:r w:rsidRPr="009E01DB">
        <w:rPr>
          <w:rFonts w:ascii="Times New Roman" w:eastAsia="Times New Roman" w:hAnsi="Times New Roman"/>
          <w:b/>
          <w:color w:val="000000"/>
          <w:sz w:val="24"/>
          <w:lang w:val="ru-RU"/>
        </w:rPr>
        <w:t>регулятивные</w:t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 универсальные учебные действия: </w:t>
      </w:r>
      <w:r w:rsidRPr="009E01DB">
        <w:rPr>
          <w:lang w:val="ru-RU"/>
        </w:rPr>
        <w:br/>
      </w:r>
      <w:r w:rsidRPr="009E01DB">
        <w:rPr>
          <w:lang w:val="ru-RU"/>
        </w:rPr>
        <w:tab/>
      </w:r>
      <w:r w:rsidRPr="009E01DB">
        <w:rPr>
          <w:rFonts w:ascii="Times New Roman" w:eastAsia="Times New Roman" w:hAnsi="Times New Roman"/>
          <w:i/>
          <w:color w:val="000000"/>
          <w:sz w:val="24"/>
          <w:lang w:val="ru-RU"/>
        </w:rPr>
        <w:t>самоорганизация</w:t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707324" w:rsidRPr="009E01DB" w:rsidRDefault="008D14D2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планировать действия по решению учебной задачи для получения результата;</w:t>
      </w:r>
    </w:p>
    <w:p w:rsidR="00707324" w:rsidRPr="009E01DB" w:rsidRDefault="008D14D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выстраивать последовательность выбранных действий;</w:t>
      </w:r>
    </w:p>
    <w:p w:rsidR="00707324" w:rsidRPr="009E01DB" w:rsidRDefault="008D14D2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9E01DB">
        <w:rPr>
          <w:rFonts w:ascii="Times New Roman" w:eastAsia="Times New Roman" w:hAnsi="Times New Roman"/>
          <w:i/>
          <w:color w:val="000000"/>
          <w:sz w:val="24"/>
          <w:lang w:val="ru-RU"/>
        </w:rPr>
        <w:t>самоконтроль</w:t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707324" w:rsidRPr="009E01DB" w:rsidRDefault="008D14D2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причины успеха/неудач учебной деятельности;</w:t>
      </w:r>
    </w:p>
    <w:p w:rsidR="00707324" w:rsidRPr="009E01DB" w:rsidRDefault="008D14D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корректировать свои учебные действия для преодоления ошибок.</w:t>
      </w:r>
    </w:p>
    <w:p w:rsidR="00707324" w:rsidRPr="009E01DB" w:rsidRDefault="008D14D2">
      <w:pPr>
        <w:autoSpaceDE w:val="0"/>
        <w:autoSpaceDN w:val="0"/>
        <w:spacing w:before="324" w:after="0" w:line="230" w:lineRule="auto"/>
        <w:rPr>
          <w:lang w:val="ru-RU"/>
        </w:rPr>
      </w:pPr>
      <w:r w:rsidRPr="009E01DB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707324" w:rsidRPr="009E01DB" w:rsidRDefault="008D14D2">
      <w:pPr>
        <w:autoSpaceDE w:val="0"/>
        <w:autoSpaceDN w:val="0"/>
        <w:spacing w:before="228" w:after="0" w:line="271" w:lineRule="auto"/>
        <w:ind w:left="420" w:right="432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707324" w:rsidRPr="009E01DB" w:rsidRDefault="008D14D2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07324" w:rsidRPr="009E01DB" w:rsidRDefault="008D14D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проявлять готовность руководить, выполнять поручения, подчиняться;</w:t>
      </w:r>
    </w:p>
    <w:p w:rsidR="00707324" w:rsidRPr="009E01DB" w:rsidRDefault="008D14D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ответственно выполнять свою часть работы;</w:t>
      </w:r>
    </w:p>
    <w:p w:rsidR="00707324" w:rsidRPr="009E01DB" w:rsidRDefault="008D14D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оценивать свой вклад в общий результат;</w:t>
      </w:r>
    </w:p>
    <w:p w:rsidR="00707324" w:rsidRPr="009E01DB" w:rsidRDefault="008D14D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выполнять совместные проектные задания с опорой на предложенные образцы.</w:t>
      </w:r>
    </w:p>
    <w:p w:rsidR="00707324" w:rsidRPr="009E01DB" w:rsidRDefault="008D14D2">
      <w:pPr>
        <w:autoSpaceDE w:val="0"/>
        <w:autoSpaceDN w:val="0"/>
        <w:spacing w:before="322" w:after="0" w:line="230" w:lineRule="auto"/>
        <w:rPr>
          <w:lang w:val="ru-RU"/>
        </w:rPr>
      </w:pPr>
      <w:r w:rsidRPr="009E01DB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707324" w:rsidRPr="009E01DB" w:rsidRDefault="008D14D2">
      <w:pPr>
        <w:autoSpaceDE w:val="0"/>
        <w:autoSpaceDN w:val="0"/>
        <w:spacing w:before="166" w:after="0"/>
        <w:ind w:right="576" w:firstLine="180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707324" w:rsidRPr="009E01DB" w:rsidRDefault="008D14D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</w:t>
      </w:r>
      <w:r w:rsidRPr="009E01DB">
        <w:rPr>
          <w:rFonts w:ascii="Times New Roman" w:eastAsia="Times New Roman" w:hAnsi="Times New Roman"/>
          <w:b/>
          <w:color w:val="000000"/>
          <w:sz w:val="24"/>
          <w:lang w:val="ru-RU"/>
        </w:rPr>
        <w:t>в третьем классе</w:t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обучающийся научится:</w:t>
      </w:r>
    </w:p>
    <w:p w:rsidR="00707324" w:rsidRPr="009E01DB" w:rsidRDefault="008D14D2">
      <w:pPr>
        <w:autoSpaceDE w:val="0"/>
        <w:autoSpaceDN w:val="0"/>
        <w:spacing w:before="178" w:after="0" w:line="278" w:lineRule="auto"/>
        <w:ind w:left="420" w:right="144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отвечать на вопрос о культурной значимости устного народного  творчества  и </w:t>
      </w:r>
      <w:r w:rsidRPr="009E01DB">
        <w:rPr>
          <w:lang w:val="ru-RU"/>
        </w:rPr>
        <w:br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художественной  литературы, 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707324" w:rsidRPr="009E01DB" w:rsidRDefault="008D14D2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707324" w:rsidRPr="009E01DB" w:rsidRDefault="008D14D2">
      <w:pPr>
        <w:autoSpaceDE w:val="0"/>
        <w:autoSpaceDN w:val="0"/>
        <w:spacing w:before="190" w:after="0" w:line="271" w:lineRule="auto"/>
        <w:ind w:left="420" w:right="432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707324" w:rsidRPr="009E01DB" w:rsidRDefault="008D14D2">
      <w:pPr>
        <w:autoSpaceDE w:val="0"/>
        <w:autoSpaceDN w:val="0"/>
        <w:spacing w:before="190" w:after="0" w:line="262" w:lineRule="auto"/>
        <w:ind w:left="420" w:right="1296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читать наизусть не менее 4 стихотворений в соответствии с изученной тематикой произведений;</w:t>
      </w:r>
    </w:p>
    <w:p w:rsidR="00707324" w:rsidRPr="009E01DB" w:rsidRDefault="008D14D2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различать художественные произведения и познавательные тексты;</w:t>
      </w:r>
    </w:p>
    <w:p w:rsidR="00707324" w:rsidRPr="009E01DB" w:rsidRDefault="008D14D2">
      <w:pPr>
        <w:autoSpaceDE w:val="0"/>
        <w:autoSpaceDN w:val="0"/>
        <w:spacing w:before="190" w:after="0" w:line="262" w:lineRule="auto"/>
        <w:ind w:left="288" w:right="864"/>
        <w:jc w:val="center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707324" w:rsidRPr="009E01DB" w:rsidRDefault="00707324">
      <w:pPr>
        <w:rPr>
          <w:lang w:val="ru-RU"/>
        </w:rPr>
        <w:sectPr w:rsidR="00707324" w:rsidRPr="009E01DB">
          <w:pgSz w:w="11900" w:h="16840"/>
          <w:pgMar w:top="298" w:right="740" w:bottom="432" w:left="666" w:header="720" w:footer="720" w:gutter="0"/>
          <w:cols w:space="720" w:equalWidth="0">
            <w:col w:w="10494" w:space="0"/>
          </w:cols>
          <w:docGrid w:linePitch="360"/>
        </w:sectPr>
      </w:pPr>
    </w:p>
    <w:p w:rsidR="00707324" w:rsidRPr="009E01DB" w:rsidRDefault="00707324">
      <w:pPr>
        <w:autoSpaceDE w:val="0"/>
        <w:autoSpaceDN w:val="0"/>
        <w:spacing w:after="108" w:line="220" w:lineRule="exact"/>
        <w:rPr>
          <w:lang w:val="ru-RU"/>
        </w:rPr>
      </w:pPr>
    </w:p>
    <w:p w:rsidR="00707324" w:rsidRPr="009E01DB" w:rsidRDefault="008D14D2">
      <w:pPr>
        <w:autoSpaceDE w:val="0"/>
        <w:autoSpaceDN w:val="0"/>
        <w:spacing w:after="0" w:line="262" w:lineRule="auto"/>
        <w:ind w:right="576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707324" w:rsidRPr="009E01DB" w:rsidRDefault="008D14D2">
      <w:pPr>
        <w:autoSpaceDE w:val="0"/>
        <w:autoSpaceDN w:val="0"/>
        <w:spacing w:before="190" w:after="0"/>
        <w:ind w:right="144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:rsidR="00707324" w:rsidRPr="009E01DB" w:rsidRDefault="008D14D2">
      <w:pPr>
        <w:autoSpaceDE w:val="0"/>
        <w:autoSpaceDN w:val="0"/>
        <w:spacing w:before="190" w:after="0" w:line="271" w:lineRule="auto"/>
        <w:ind w:right="144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707324" w:rsidRPr="009E01DB" w:rsidRDefault="008D14D2">
      <w:pPr>
        <w:autoSpaceDE w:val="0"/>
        <w:autoSpaceDN w:val="0"/>
        <w:spacing w:before="192" w:after="0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707324" w:rsidRPr="009E01DB" w:rsidRDefault="008D14D2">
      <w:pPr>
        <w:autoSpaceDE w:val="0"/>
        <w:autoSpaceDN w:val="0"/>
        <w:spacing w:before="190" w:after="0" w:line="271" w:lineRule="auto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707324" w:rsidRPr="009E01DB" w:rsidRDefault="008D14D2">
      <w:pPr>
        <w:autoSpaceDE w:val="0"/>
        <w:autoSpaceDN w:val="0"/>
        <w:spacing w:before="190" w:after="0" w:line="271" w:lineRule="auto"/>
        <w:ind w:right="432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707324" w:rsidRPr="009E01DB" w:rsidRDefault="008D14D2">
      <w:pPr>
        <w:autoSpaceDE w:val="0"/>
        <w:autoSpaceDN w:val="0"/>
        <w:spacing w:before="190" w:after="0" w:line="271" w:lineRule="auto"/>
        <w:ind w:right="144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707324" w:rsidRPr="009E01DB" w:rsidRDefault="008D14D2">
      <w:pPr>
        <w:autoSpaceDE w:val="0"/>
        <w:autoSpaceDN w:val="0"/>
        <w:spacing w:before="190" w:after="0"/>
        <w:ind w:right="144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участвовать в обсуждении прослушанного/прочитанного произведения: строить </w:t>
      </w:r>
      <w:r w:rsidRPr="009E01DB">
        <w:rPr>
          <w:lang w:val="ru-RU"/>
        </w:rPr>
        <w:br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монологическое и диалогическое высказывание с соблюдением орфоэпических и </w:t>
      </w:r>
      <w:r w:rsidRPr="009E01DB">
        <w:rPr>
          <w:lang w:val="ru-RU"/>
        </w:rPr>
        <w:br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707324" w:rsidRPr="009E01DB" w:rsidRDefault="008D14D2">
      <w:pPr>
        <w:autoSpaceDE w:val="0"/>
        <w:autoSpaceDN w:val="0"/>
        <w:spacing w:before="238" w:after="0" w:line="262" w:lineRule="auto"/>
        <w:ind w:right="288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707324" w:rsidRPr="009E01DB" w:rsidRDefault="008D14D2">
      <w:pPr>
        <w:autoSpaceDE w:val="0"/>
        <w:autoSpaceDN w:val="0"/>
        <w:spacing w:before="192" w:after="0" w:line="262" w:lineRule="auto"/>
        <w:ind w:right="1008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707324" w:rsidRPr="009E01DB" w:rsidRDefault="008D14D2">
      <w:pPr>
        <w:autoSpaceDE w:val="0"/>
        <w:autoSpaceDN w:val="0"/>
        <w:spacing w:before="190" w:after="0" w:line="262" w:lineRule="auto"/>
        <w:ind w:right="288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читать по ролям с соблюдением норм произношения, инсценировать небольшие эпизоды из произведения;</w:t>
      </w:r>
    </w:p>
    <w:p w:rsidR="00707324" w:rsidRPr="009E01DB" w:rsidRDefault="008D14D2">
      <w:pPr>
        <w:autoSpaceDE w:val="0"/>
        <w:autoSpaceDN w:val="0"/>
        <w:spacing w:before="190" w:after="0" w:line="271" w:lineRule="auto"/>
        <w:ind w:right="576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</w:t>
      </w:r>
      <w:r w:rsidRPr="009E01DB">
        <w:rPr>
          <w:lang w:val="ru-RU"/>
        </w:rPr>
        <w:br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корректировать собственный письменный текст;</w:t>
      </w:r>
    </w:p>
    <w:p w:rsidR="00707324" w:rsidRPr="009E01DB" w:rsidRDefault="008D14D2">
      <w:pPr>
        <w:autoSpaceDE w:val="0"/>
        <w:autoSpaceDN w:val="0"/>
        <w:spacing w:before="190" w:after="0" w:line="230" w:lineRule="auto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составлять краткий отзыв о прочитанном произведении по заданному алгоритму;</w:t>
      </w:r>
    </w:p>
    <w:p w:rsidR="00707324" w:rsidRPr="009E01DB" w:rsidRDefault="008D14D2">
      <w:pPr>
        <w:autoSpaceDE w:val="0"/>
        <w:autoSpaceDN w:val="0"/>
        <w:spacing w:before="190" w:after="0" w:line="262" w:lineRule="auto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сочинять тексты, используя аналогии, иллюстрации, придумывать продолжение прочитанного произведения;</w:t>
      </w:r>
    </w:p>
    <w:p w:rsidR="00707324" w:rsidRPr="009E01DB" w:rsidRDefault="008D14D2">
      <w:pPr>
        <w:autoSpaceDE w:val="0"/>
        <w:autoSpaceDN w:val="0"/>
        <w:spacing w:before="190" w:after="0" w:line="262" w:lineRule="auto"/>
        <w:ind w:right="720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707324" w:rsidRPr="009E01DB" w:rsidRDefault="008D14D2">
      <w:pPr>
        <w:autoSpaceDE w:val="0"/>
        <w:autoSpaceDN w:val="0"/>
        <w:spacing w:before="190" w:after="0" w:line="230" w:lineRule="auto"/>
        <w:jc w:val="center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выбирать книги для самостоятельного чтения с учётом рекомендательного списка,  используя </w:t>
      </w:r>
    </w:p>
    <w:p w:rsidR="00707324" w:rsidRPr="009E01DB" w:rsidRDefault="00707324">
      <w:pPr>
        <w:rPr>
          <w:lang w:val="ru-RU"/>
        </w:rPr>
        <w:sectPr w:rsidR="00707324" w:rsidRPr="009E01DB">
          <w:pgSz w:w="11900" w:h="16840"/>
          <w:pgMar w:top="328" w:right="702" w:bottom="312" w:left="1086" w:header="720" w:footer="720" w:gutter="0"/>
          <w:cols w:space="720" w:equalWidth="0">
            <w:col w:w="10112" w:space="0"/>
          </w:cols>
          <w:docGrid w:linePitch="360"/>
        </w:sectPr>
      </w:pPr>
    </w:p>
    <w:p w:rsidR="00707324" w:rsidRPr="009E01DB" w:rsidRDefault="00707324">
      <w:pPr>
        <w:autoSpaceDE w:val="0"/>
        <w:autoSpaceDN w:val="0"/>
        <w:spacing w:after="72" w:line="220" w:lineRule="exact"/>
        <w:rPr>
          <w:lang w:val="ru-RU"/>
        </w:rPr>
      </w:pPr>
    </w:p>
    <w:p w:rsidR="00707324" w:rsidRPr="009E01DB" w:rsidRDefault="008D14D2">
      <w:pPr>
        <w:autoSpaceDE w:val="0"/>
        <w:autoSpaceDN w:val="0"/>
        <w:spacing w:after="0" w:line="230" w:lineRule="auto"/>
        <w:rPr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картотеки,  рассказывать о прочитанной книге;</w:t>
      </w:r>
    </w:p>
    <w:p w:rsidR="00707324" w:rsidRPr="003E42F8" w:rsidRDefault="008D14D2">
      <w:pPr>
        <w:autoSpaceDE w:val="0"/>
        <w:autoSpaceDN w:val="0"/>
        <w:spacing w:before="190" w:after="0" w:line="271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справочную литературу, включая ресурсы сети. Интернет (в условиях контролируемого входа), для получения дополнительной информации в соответствии с учебной </w:t>
      </w:r>
      <w:r w:rsidRPr="003E42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задачей.</w:t>
      </w:r>
    </w:p>
    <w:p w:rsidR="00707324" w:rsidRPr="003E42F8" w:rsidRDefault="00707324" w:rsidP="003E42F8">
      <w:pPr>
        <w:jc w:val="center"/>
        <w:rPr>
          <w:rFonts w:ascii="Times New Roman" w:hAnsi="Times New Roman" w:cs="Times New Roman"/>
          <w:sz w:val="24"/>
          <w:szCs w:val="24"/>
          <w:lang w:val="ru-RU"/>
        </w:rPr>
        <w:sectPr w:rsidR="00707324" w:rsidRPr="003E42F8">
          <w:pgSz w:w="11900" w:h="16840"/>
          <w:pgMar w:top="292" w:right="898" w:bottom="1440" w:left="1086" w:header="720" w:footer="720" w:gutter="0"/>
          <w:cols w:space="720" w:equalWidth="0">
            <w:col w:w="9916" w:space="0"/>
          </w:cols>
          <w:docGrid w:linePitch="360"/>
        </w:sectPr>
      </w:pPr>
    </w:p>
    <w:p w:rsidR="00707324" w:rsidRPr="003E42F8" w:rsidRDefault="00707324" w:rsidP="003E42F8">
      <w:pPr>
        <w:autoSpaceDE w:val="0"/>
        <w:autoSpaceDN w:val="0"/>
        <w:spacing w:after="64" w:line="220" w:lineRule="exact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07324" w:rsidRPr="003E42F8" w:rsidRDefault="008D14D2" w:rsidP="003E42F8">
      <w:pPr>
        <w:autoSpaceDE w:val="0"/>
        <w:autoSpaceDN w:val="0"/>
        <w:spacing w:after="258" w:line="233" w:lineRule="auto"/>
        <w:rPr>
          <w:rFonts w:ascii="Times New Roman" w:hAnsi="Times New Roman" w:cs="Times New Roman"/>
          <w:sz w:val="24"/>
          <w:szCs w:val="24"/>
        </w:rPr>
      </w:pPr>
      <w:r w:rsidRPr="003E42F8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ТЕМАТИЧЕСКОЕ ПЛАНИРОВАНИЕ</w:t>
      </w:r>
    </w:p>
    <w:tbl>
      <w:tblPr>
        <w:tblW w:w="0" w:type="auto"/>
        <w:tblInd w:w="279" w:type="dxa"/>
        <w:tblLayout w:type="fixed"/>
        <w:tblLook w:val="04A0" w:firstRow="1" w:lastRow="0" w:firstColumn="1" w:lastColumn="0" w:noHBand="0" w:noVBand="1"/>
      </w:tblPr>
      <w:tblGrid>
        <w:gridCol w:w="454"/>
        <w:gridCol w:w="1859"/>
        <w:gridCol w:w="501"/>
        <w:gridCol w:w="1048"/>
        <w:gridCol w:w="1083"/>
        <w:gridCol w:w="822"/>
        <w:gridCol w:w="2597"/>
        <w:gridCol w:w="1173"/>
        <w:gridCol w:w="1094"/>
      </w:tblGrid>
      <w:tr w:rsidR="00707324" w:rsidRPr="003E42F8" w:rsidTr="003E42F8">
        <w:trPr>
          <w:trHeight w:hRule="exact" w:val="323"/>
        </w:trPr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3E42F8" w:rsidRDefault="008D14D2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№</w:t>
            </w:r>
            <w:r w:rsidRPr="003E42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E42F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п/п</w:t>
            </w:r>
          </w:p>
        </w:tc>
        <w:tc>
          <w:tcPr>
            <w:tcW w:w="1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3E42F8" w:rsidRDefault="008D14D2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42F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2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07324" w:rsidRPr="003E42F8" w:rsidRDefault="008D14D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Количество часов</w:t>
            </w:r>
          </w:p>
        </w:tc>
        <w:tc>
          <w:tcPr>
            <w:tcW w:w="822" w:type="dxa"/>
            <w:vMerge w:val="restar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3E42F8" w:rsidRDefault="008D14D2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Дата </w:t>
            </w:r>
            <w:r w:rsidRPr="003E42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E42F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изучения</w:t>
            </w:r>
          </w:p>
        </w:tc>
        <w:tc>
          <w:tcPr>
            <w:tcW w:w="2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3E42F8" w:rsidRDefault="008D14D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Виды деятельности</w:t>
            </w:r>
          </w:p>
        </w:tc>
        <w:tc>
          <w:tcPr>
            <w:tcW w:w="11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3E42F8" w:rsidRDefault="008D14D2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Виды, формы контроля</w:t>
            </w:r>
          </w:p>
        </w:tc>
        <w:tc>
          <w:tcPr>
            <w:tcW w:w="1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3E42F8" w:rsidRDefault="008D14D2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Электронные </w:t>
            </w:r>
            <w:r w:rsidRPr="003E42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E42F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(цифровые) </w:t>
            </w:r>
            <w:r w:rsidRPr="003E42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E42F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образовательные ресурсы</w:t>
            </w:r>
          </w:p>
        </w:tc>
      </w:tr>
      <w:tr w:rsidR="00707324" w:rsidRPr="003E42F8" w:rsidTr="003E42F8">
        <w:trPr>
          <w:trHeight w:hRule="exact" w:val="640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24" w:rsidRPr="003E42F8" w:rsidRDefault="007073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24" w:rsidRPr="003E42F8" w:rsidRDefault="007073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3E42F8" w:rsidRDefault="008D14D2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всего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3E42F8" w:rsidRDefault="008D14D2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контрольные работы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07324" w:rsidRPr="003E42F8" w:rsidRDefault="008D14D2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практические работы</w:t>
            </w:r>
          </w:p>
        </w:tc>
        <w:tc>
          <w:tcPr>
            <w:tcW w:w="822" w:type="dxa"/>
            <w:vMerge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707324" w:rsidRPr="003E42F8" w:rsidRDefault="007073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24" w:rsidRPr="003E42F8" w:rsidRDefault="007073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24" w:rsidRPr="003E42F8" w:rsidRDefault="007073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24" w:rsidRPr="003E42F8" w:rsidRDefault="007073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324" w:rsidRPr="003E42F8" w:rsidTr="003E42F8">
        <w:trPr>
          <w:trHeight w:hRule="exact" w:val="2136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3E42F8" w:rsidRDefault="008D14D2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3E42F8" w:rsidRDefault="008D14D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42F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О Родине и её истории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3E42F8" w:rsidRDefault="008D14D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5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3E42F8" w:rsidRDefault="008D14D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07324" w:rsidRPr="003E42F8" w:rsidRDefault="008D14D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3E42F8" w:rsidRDefault="00707324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3E42F8" w:rsidRDefault="008D14D2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Учебный диалог: работа с названием темы/раздела: прогнозирование содержания произведений в этом разделе, установление мотива изучения;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3E42F8" w:rsidRDefault="008D14D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 опрос;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3E42F8" w:rsidRDefault="00A67E8C" w:rsidP="003E42F8">
            <w:pPr>
              <w:autoSpaceDE w:val="0"/>
              <w:autoSpaceDN w:val="0"/>
              <w:spacing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8" w:history="1"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https://quizizz.com/</w:t>
              </w:r>
            </w:hyperlink>
            <w:hyperlink r:id="rId9" w:history="1"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https://nearpod.com/</w:t>
              </w:r>
            </w:hyperlink>
            <w:hyperlink r:id="rId10" w:history="1"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https://www.plickers.com/</w:t>
              </w:r>
            </w:hyperlink>
            <w:hyperlink r:id="rId11" w:history="1"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https://genial.ly/</w:t>
              </w:r>
            </w:hyperlink>
          </w:p>
        </w:tc>
      </w:tr>
      <w:tr w:rsidR="00707324" w:rsidRPr="00B8151F" w:rsidTr="003E42F8">
        <w:trPr>
          <w:trHeight w:hRule="exact" w:val="2112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3E42F8" w:rsidRDefault="008D14D2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3E42F8" w:rsidRDefault="008D14D2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Фольклор (устное </w:t>
            </w:r>
            <w:r w:rsidRPr="003E42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E42F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народное творчество)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3E42F8" w:rsidRDefault="008D14D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3E42F8" w:rsidRDefault="008D14D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07324" w:rsidRPr="003E42F8" w:rsidRDefault="008D14D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3E42F8" w:rsidRDefault="00707324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3E42F8" w:rsidRDefault="008D14D2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«Чтение» информации, представленной в схематическом виде, объяснение значения слова«фольклор», обобщение представлений о жанрах фольклора малой формы, работа со схемой;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3E42F8" w:rsidRDefault="008D14D2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3E42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использованием«Оценочного </w:t>
            </w:r>
            <w:r w:rsidRPr="003E42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A67E8C" w:rsidP="003E42F8">
            <w:pPr>
              <w:autoSpaceDE w:val="0"/>
              <w:autoSpaceDN w:val="0"/>
              <w:spacing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hyperlink r:id="rId12" w:history="1"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://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quizizz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com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13" w:history="1"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://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nearpod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com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14" w:history="1"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://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www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plickers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com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15" w:history="1"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://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genial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ly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707324" w:rsidRPr="003E42F8" w:rsidRDefault="00707324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07324" w:rsidRPr="00B8151F" w:rsidTr="003E42F8">
        <w:trPr>
          <w:trHeight w:hRule="exact" w:val="251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3E42F8" w:rsidRDefault="008D14D2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1.3.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3E42F8" w:rsidRDefault="008D14D2">
            <w:pPr>
              <w:autoSpaceDE w:val="0"/>
              <w:autoSpaceDN w:val="0"/>
              <w:spacing w:before="76" w:after="0" w:line="245" w:lineRule="auto"/>
              <w:ind w:left="72" w:right="864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Творчество </w:t>
            </w:r>
            <w:r w:rsidRPr="003E42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E42F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А.С.Пушкина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3E42F8" w:rsidRDefault="008D14D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3E42F8" w:rsidRDefault="008D14D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07324" w:rsidRPr="003E42F8" w:rsidRDefault="008D14D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3E42F8" w:rsidRDefault="00707324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3E42F8" w:rsidRDefault="008D14D2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Творческое задание: составление словесных портретов главных героев с использованием текста сказки;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3E42F8" w:rsidRDefault="008D14D2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3E42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использованием«Оценочного </w:t>
            </w:r>
            <w:r w:rsidRPr="003E42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A67E8C" w:rsidP="003E42F8">
            <w:pPr>
              <w:autoSpaceDE w:val="0"/>
              <w:autoSpaceDN w:val="0"/>
              <w:spacing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hyperlink r:id="rId16" w:history="1"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://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quizizz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com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17" w:history="1"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://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nearpod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com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18" w:history="1"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://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www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plickers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com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19" w:history="1"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://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genial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ly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707324" w:rsidRPr="003E42F8" w:rsidRDefault="00707324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07324" w:rsidRPr="00B8151F" w:rsidTr="003E42F8">
        <w:trPr>
          <w:trHeight w:hRule="exact" w:val="3591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3E42F8" w:rsidRDefault="008D14D2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1.4.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3E42F8" w:rsidRDefault="008D14D2">
            <w:pPr>
              <w:autoSpaceDE w:val="0"/>
              <w:autoSpaceDN w:val="0"/>
              <w:spacing w:before="78" w:after="0" w:line="245" w:lineRule="auto"/>
              <w:ind w:left="72" w:right="864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Творчество </w:t>
            </w:r>
            <w:r w:rsidRPr="003E42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E42F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И.А.Крылова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3E42F8" w:rsidRDefault="008D14D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3E42F8" w:rsidRDefault="008D14D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07324" w:rsidRPr="003E42F8" w:rsidRDefault="008D14D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3E42F8" w:rsidRDefault="00707324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3E42F8" w:rsidRDefault="008D14D2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Учебный диалог: работа с названием темы/раздела: прогнозирование содержания, установление мотива изучения и цели чтения, ответ на вопрос «На какой вопрос хочу получить ответ, читая произведение?»;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3E42F8" w:rsidRDefault="008D14D2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3E42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использованием«Оценочного </w:t>
            </w:r>
            <w:r w:rsidRPr="003E42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A67E8C" w:rsidP="003E42F8">
            <w:pPr>
              <w:autoSpaceDE w:val="0"/>
              <w:autoSpaceDN w:val="0"/>
              <w:spacing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hyperlink r:id="rId20" w:history="1">
              <w:r w:rsidR="003E42F8" w:rsidRPr="00B17750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://</w:t>
              </w:r>
              <w:r w:rsidR="003E42F8" w:rsidRPr="00B17750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quizizz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="003E42F8" w:rsidRPr="00B17750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com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21" w:history="1"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://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nearpod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com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22" w:history="1"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://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www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plickers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com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23" w:history="1"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://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genial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ly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707324" w:rsidRPr="003E42F8" w:rsidRDefault="0070732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E42F8" w:rsidRPr="003E42F8" w:rsidTr="003E42F8">
        <w:trPr>
          <w:trHeight w:hRule="exact" w:val="1875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1.5.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42F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Картины природы в </w:t>
            </w:r>
            <w:r w:rsidRPr="003E42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E42F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произведениях поэтов и писателей Х</w:t>
            </w:r>
            <w:r w:rsidRPr="003E42F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I</w:t>
            </w:r>
            <w:r w:rsidRPr="003E42F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Х века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12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Творческое задание: воссоздание в воображении описанных в стихотворении картин;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Тестирование;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Default="00A67E8C" w:rsidP="003E42F8">
            <w:hyperlink r:id="rId24" w:history="1"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https://quizizz.com/</w:t>
              </w:r>
            </w:hyperlink>
            <w:hyperlink r:id="rId25" w:history="1"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https://nearpod.com/</w:t>
              </w:r>
            </w:hyperlink>
            <w:hyperlink r:id="rId26" w:history="1"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https://genial.ly/</w:t>
              </w:r>
            </w:hyperlink>
          </w:p>
        </w:tc>
      </w:tr>
      <w:tr w:rsidR="003E42F8" w:rsidRPr="00B8151F" w:rsidTr="003E42F8">
        <w:trPr>
          <w:trHeight w:hRule="exact" w:val="2425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45" w:lineRule="auto"/>
              <w:ind w:left="72" w:right="864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Творчество </w:t>
            </w:r>
            <w:r w:rsidRPr="003E42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E42F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Л.Н.Толстого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50" w:lineRule="auto"/>
              <w:ind w:left="72" w:right="5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Работа со схемой: «чтение» </w:t>
            </w: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информации, представленной в схематическом виде, обобщени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е представлений о произведениях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3E42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использованием«Оценочного </w:t>
            </w:r>
            <w:r w:rsidRPr="003E42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A67E8C" w:rsidP="003E42F8">
            <w:pPr>
              <w:rPr>
                <w:lang w:val="ru-RU"/>
              </w:rPr>
            </w:pPr>
            <w:hyperlink r:id="rId27" w:history="1"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://</w:t>
              </w:r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quizizz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com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28" w:history="1"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://</w:t>
              </w:r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nearpod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com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29" w:history="1"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://</w:t>
              </w:r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genial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ly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3E42F8" w:rsidRPr="003E42F8" w:rsidTr="003E42F8">
        <w:trPr>
          <w:trHeight w:hRule="exact" w:val="2834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1.7.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Литературная сказка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Составление вопросного плана текста с выделением эпизодов, смысловых частей;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 опрос;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Default="00A67E8C" w:rsidP="003E42F8">
            <w:hyperlink r:id="rId30" w:history="1"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https://quizizz.com/</w:t>
              </w:r>
            </w:hyperlink>
            <w:hyperlink r:id="rId31" w:history="1"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https://nearpod.com/</w:t>
              </w:r>
            </w:hyperlink>
            <w:hyperlink r:id="rId32" w:history="1"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https://www.plickers.com/</w:t>
              </w:r>
            </w:hyperlink>
            <w:hyperlink r:id="rId33" w:history="1"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https://genial.ly/</w:t>
              </w:r>
            </w:hyperlink>
          </w:p>
        </w:tc>
      </w:tr>
      <w:tr w:rsidR="003E42F8" w:rsidRPr="003E42F8" w:rsidTr="003E42F8">
        <w:trPr>
          <w:trHeight w:hRule="exact" w:val="2315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1.8.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42F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Картины природы в </w:t>
            </w:r>
            <w:r w:rsidRPr="003E42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E42F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произведениях поэтов и писателей </w:t>
            </w:r>
            <w:r w:rsidRPr="003E42F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XX</w:t>
            </w:r>
            <w:r w:rsidRPr="003E42F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14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Выразительное чтение вслух и наизусть с сохранением интонационного рисунка произведения;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Тестирование;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Default="00A67E8C" w:rsidP="003E42F8">
            <w:hyperlink r:id="rId34" w:history="1"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https://quizizz.com/</w:t>
              </w:r>
            </w:hyperlink>
            <w:hyperlink r:id="rId35" w:history="1"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https://nearpod.com/</w:t>
              </w:r>
            </w:hyperlink>
            <w:hyperlink r:id="rId36" w:history="1"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https://www.plickers.com/</w:t>
              </w:r>
            </w:hyperlink>
          </w:p>
        </w:tc>
      </w:tr>
      <w:tr w:rsidR="003E42F8" w:rsidRPr="003E42F8" w:rsidTr="003E42F8">
        <w:trPr>
          <w:trHeight w:hRule="exact" w:val="679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1.9.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42F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Произведения о </w:t>
            </w:r>
            <w:r w:rsidRPr="003E42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E42F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взаимоотношениях </w:t>
            </w:r>
            <w:r w:rsidRPr="003E42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E42F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человека и животных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15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Упражнение в составлении вопросов к произведению;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Тестирование;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Default="00A67E8C" w:rsidP="003E42F8">
            <w:hyperlink r:id="rId37" w:history="1"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https://quizizz.com/</w:t>
              </w:r>
            </w:hyperlink>
            <w:hyperlink r:id="rId38" w:history="1"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https://nearpod.com/</w:t>
              </w:r>
            </w:hyperlink>
            <w:hyperlink r:id="rId39" w:history="1"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https://www.plickers.com/</w:t>
              </w:r>
            </w:hyperlink>
            <w:hyperlink r:id="rId40" w:history="1"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https://genial.ly/</w:t>
              </w:r>
            </w:hyperlink>
          </w:p>
        </w:tc>
      </w:tr>
      <w:tr w:rsidR="003E42F8" w:rsidRPr="00B8151F" w:rsidTr="003E42F8">
        <w:trPr>
          <w:trHeight w:hRule="exact" w:val="627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1.10.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Произведения о детях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Анализ сюжета рассказа: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</w:t>
            </w:r>
            <w:r w:rsidRPr="003E42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нахождение в тексте заданного эпизода, составление вопросного плана текста с выделением отдельных эпизодов, смысловых частей, определение завязки, кульминации, развязки (композиция произведения);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3E42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использованием«Оценочного </w:t>
            </w:r>
            <w:r w:rsidRPr="003E42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A67E8C" w:rsidP="003E42F8">
            <w:pPr>
              <w:rPr>
                <w:lang w:val="ru-RU"/>
              </w:rPr>
            </w:pPr>
            <w:hyperlink r:id="rId41" w:history="1"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://</w:t>
              </w:r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quizizz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com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42" w:history="1"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://</w:t>
              </w:r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nearpod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com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43" w:history="1"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://</w:t>
              </w:r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www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plickers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com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44" w:history="1"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://</w:t>
              </w:r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genial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ly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3E42F8" w:rsidRPr="00B8151F" w:rsidTr="003E42F8">
        <w:trPr>
          <w:trHeight w:hRule="exact" w:val="3276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1.11.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Юмористические произведения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Работа с текстом произведения: составление портретной характеристики персонажей с </w:t>
            </w:r>
            <w:r w:rsidRPr="003E42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приведением примеров из текста, нахождение в тексте средства изображения героев и выражения их чувств;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3E42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использованием«Оценочного </w:t>
            </w:r>
            <w:r w:rsidRPr="003E42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A67E8C" w:rsidP="003E42F8">
            <w:pPr>
              <w:rPr>
                <w:lang w:val="ru-RU"/>
              </w:rPr>
            </w:pPr>
            <w:hyperlink r:id="rId45" w:history="1"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://</w:t>
              </w:r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quizizz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com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46" w:history="1"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://</w:t>
              </w:r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nearpod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com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47" w:history="1"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://</w:t>
              </w:r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www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plickers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com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48" w:history="1"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://</w:t>
              </w:r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genial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="003E42F8" w:rsidRPr="00772DDA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ly</w:t>
              </w:r>
              <w:r w:rsidR="003E42F8" w:rsidRPr="003E42F8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3E42F8" w:rsidRPr="00B8151F" w:rsidTr="003E42F8">
        <w:trPr>
          <w:trHeight w:hRule="exact" w:val="1847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1.12.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Зарубежная литература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Составление вопросного плана текста с выделением эпизодов, смысловых частей;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использованием«Оценочного </w:t>
            </w: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br/>
              <w:t>листа»;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B023E7" w:rsidRDefault="00A67E8C" w:rsidP="003E42F8">
            <w:pPr>
              <w:rPr>
                <w:lang w:val="ru-RU"/>
              </w:rPr>
            </w:pPr>
            <w:hyperlink r:id="rId49" w:history="1">
              <w:r w:rsidR="003E42F8" w:rsidRPr="003E42F8">
                <w:rPr>
                  <w:rStyle w:val="aff8"/>
                </w:rPr>
                <w:t>https</w:t>
              </w:r>
              <w:r w:rsidR="003E42F8" w:rsidRPr="00B023E7">
                <w:rPr>
                  <w:rStyle w:val="aff8"/>
                  <w:lang w:val="ru-RU"/>
                </w:rPr>
                <w:t>://</w:t>
              </w:r>
              <w:r w:rsidR="003E42F8" w:rsidRPr="003E42F8">
                <w:rPr>
                  <w:rStyle w:val="aff8"/>
                </w:rPr>
                <w:t>quizizz</w:t>
              </w:r>
              <w:r w:rsidR="003E42F8" w:rsidRPr="00B023E7">
                <w:rPr>
                  <w:rStyle w:val="aff8"/>
                  <w:lang w:val="ru-RU"/>
                </w:rPr>
                <w:t>.</w:t>
              </w:r>
              <w:r w:rsidR="003E42F8" w:rsidRPr="003E42F8">
                <w:rPr>
                  <w:rStyle w:val="aff8"/>
                </w:rPr>
                <w:t>com</w:t>
              </w:r>
              <w:r w:rsidR="003E42F8" w:rsidRPr="00B023E7">
                <w:rPr>
                  <w:rStyle w:val="aff8"/>
                  <w:lang w:val="ru-RU"/>
                </w:rPr>
                <w:t>/</w:t>
              </w:r>
            </w:hyperlink>
            <w:hyperlink r:id="rId50" w:history="1">
              <w:r w:rsidR="003E42F8" w:rsidRPr="003E42F8">
                <w:rPr>
                  <w:rStyle w:val="aff8"/>
                </w:rPr>
                <w:t>https</w:t>
              </w:r>
              <w:r w:rsidR="003E42F8" w:rsidRPr="00B023E7">
                <w:rPr>
                  <w:rStyle w:val="aff8"/>
                  <w:lang w:val="ru-RU"/>
                </w:rPr>
                <w:t>://</w:t>
              </w:r>
              <w:r w:rsidR="003E42F8" w:rsidRPr="003E42F8">
                <w:rPr>
                  <w:rStyle w:val="aff8"/>
                </w:rPr>
                <w:t>nearpod</w:t>
              </w:r>
              <w:r w:rsidR="003E42F8" w:rsidRPr="00B023E7">
                <w:rPr>
                  <w:rStyle w:val="aff8"/>
                  <w:lang w:val="ru-RU"/>
                </w:rPr>
                <w:t>.</w:t>
              </w:r>
              <w:r w:rsidR="003E42F8" w:rsidRPr="003E42F8">
                <w:rPr>
                  <w:rStyle w:val="aff8"/>
                </w:rPr>
                <w:t>com</w:t>
              </w:r>
              <w:r w:rsidR="003E42F8" w:rsidRPr="00B023E7">
                <w:rPr>
                  <w:rStyle w:val="aff8"/>
                  <w:lang w:val="ru-RU"/>
                </w:rPr>
                <w:t>/</w:t>
              </w:r>
            </w:hyperlink>
          </w:p>
        </w:tc>
      </w:tr>
      <w:tr w:rsidR="003E42F8" w:rsidRPr="00B8151F" w:rsidTr="003E42F8">
        <w:trPr>
          <w:trHeight w:hRule="exact" w:val="2358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1.13.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B023E7" w:rsidRDefault="003E42F8" w:rsidP="003E42F8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 w:rsidRPr="00B023E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Библиографическая культура (работа с детской книгой и </w:t>
            </w:r>
            <w:r w:rsidRPr="00B023E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br/>
              <w:t xml:space="preserve">справочной </w:t>
            </w:r>
            <w:r w:rsidRPr="00B023E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br/>
              <w:t>литературой)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Экскурсия в музей (при наличии условий) рукописной книги;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3E42F8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использованием«Оценочного </w:t>
            </w: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br/>
              <w:t>листа»;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B023E7" w:rsidRDefault="00A67E8C" w:rsidP="003E42F8">
            <w:pPr>
              <w:rPr>
                <w:lang w:val="ru-RU"/>
              </w:rPr>
            </w:pPr>
            <w:hyperlink r:id="rId51" w:history="1">
              <w:r w:rsidR="003E42F8" w:rsidRPr="003E42F8">
                <w:rPr>
                  <w:rStyle w:val="aff8"/>
                </w:rPr>
                <w:t>https</w:t>
              </w:r>
              <w:r w:rsidR="003E42F8" w:rsidRPr="00B023E7">
                <w:rPr>
                  <w:rStyle w:val="aff8"/>
                  <w:lang w:val="ru-RU"/>
                </w:rPr>
                <w:t>://</w:t>
              </w:r>
              <w:r w:rsidR="003E42F8" w:rsidRPr="003E42F8">
                <w:rPr>
                  <w:rStyle w:val="aff8"/>
                </w:rPr>
                <w:t>quizizz</w:t>
              </w:r>
              <w:r w:rsidR="003E42F8" w:rsidRPr="00B023E7">
                <w:rPr>
                  <w:rStyle w:val="aff8"/>
                  <w:lang w:val="ru-RU"/>
                </w:rPr>
                <w:t>.</w:t>
              </w:r>
              <w:r w:rsidR="003E42F8" w:rsidRPr="003E42F8">
                <w:rPr>
                  <w:rStyle w:val="aff8"/>
                </w:rPr>
                <w:t>com</w:t>
              </w:r>
              <w:r w:rsidR="003E42F8" w:rsidRPr="00B023E7">
                <w:rPr>
                  <w:rStyle w:val="aff8"/>
                  <w:lang w:val="ru-RU"/>
                </w:rPr>
                <w:t>/</w:t>
              </w:r>
            </w:hyperlink>
            <w:hyperlink r:id="rId52" w:history="1">
              <w:r w:rsidR="003E42F8" w:rsidRPr="003E42F8">
                <w:rPr>
                  <w:rStyle w:val="aff8"/>
                </w:rPr>
                <w:t>https</w:t>
              </w:r>
              <w:r w:rsidR="003E42F8" w:rsidRPr="00B023E7">
                <w:rPr>
                  <w:rStyle w:val="aff8"/>
                  <w:lang w:val="ru-RU"/>
                </w:rPr>
                <w:t>://</w:t>
              </w:r>
              <w:r w:rsidR="003E42F8" w:rsidRPr="003E42F8">
                <w:rPr>
                  <w:rStyle w:val="aff8"/>
                </w:rPr>
                <w:t>nearpod</w:t>
              </w:r>
              <w:r w:rsidR="003E42F8" w:rsidRPr="00B023E7">
                <w:rPr>
                  <w:rStyle w:val="aff8"/>
                  <w:lang w:val="ru-RU"/>
                </w:rPr>
                <w:t>.</w:t>
              </w:r>
              <w:r w:rsidR="003E42F8" w:rsidRPr="003E42F8">
                <w:rPr>
                  <w:rStyle w:val="aff8"/>
                </w:rPr>
                <w:t>com</w:t>
              </w:r>
              <w:r w:rsidR="003E42F8" w:rsidRPr="00B023E7">
                <w:rPr>
                  <w:rStyle w:val="aff8"/>
                  <w:lang w:val="ru-RU"/>
                </w:rPr>
                <w:t>/</w:t>
              </w:r>
            </w:hyperlink>
          </w:p>
        </w:tc>
      </w:tr>
      <w:tr w:rsidR="003E42F8" w:rsidTr="003E42F8">
        <w:trPr>
          <w:trHeight w:hRule="exact" w:val="482"/>
        </w:trPr>
        <w:tc>
          <w:tcPr>
            <w:tcW w:w="2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4172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Резервное время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4172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8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417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2F8" w:rsidTr="003E42F8">
        <w:trPr>
          <w:trHeight w:hRule="exact" w:val="648"/>
        </w:trPr>
        <w:tc>
          <w:tcPr>
            <w:tcW w:w="2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417235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4172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102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4172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4172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42F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5686" w:type="dxa"/>
            <w:gridSpan w:val="4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2F8" w:rsidRPr="003E42F8" w:rsidRDefault="003E42F8" w:rsidP="00417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7324" w:rsidRPr="003E42F8" w:rsidRDefault="00707324">
      <w:pPr>
        <w:rPr>
          <w:lang w:val="ru-RU"/>
        </w:rPr>
        <w:sectPr w:rsidR="00707324" w:rsidRPr="003E42F8" w:rsidSect="003E42F8">
          <w:pgSz w:w="11900" w:h="16840"/>
          <w:pgMar w:top="666" w:right="282" w:bottom="640" w:left="394" w:header="720" w:footer="720" w:gutter="0"/>
          <w:cols w:space="720" w:equalWidth="0">
            <w:col w:w="15892" w:space="0"/>
          </w:cols>
          <w:docGrid w:linePitch="360"/>
        </w:sectPr>
      </w:pPr>
    </w:p>
    <w:p w:rsidR="00707324" w:rsidRPr="003E42F8" w:rsidRDefault="00707324">
      <w:pPr>
        <w:autoSpaceDE w:val="0"/>
        <w:autoSpaceDN w:val="0"/>
        <w:spacing w:after="66" w:line="220" w:lineRule="exact"/>
        <w:rPr>
          <w:lang w:val="ru-RU"/>
        </w:rPr>
      </w:pPr>
    </w:p>
    <w:p w:rsidR="00707324" w:rsidRDefault="00707324">
      <w:pPr>
        <w:autoSpaceDE w:val="0"/>
        <w:autoSpaceDN w:val="0"/>
        <w:spacing w:after="0" w:line="14" w:lineRule="exact"/>
      </w:pPr>
    </w:p>
    <w:p w:rsidR="00707324" w:rsidRDefault="00707324">
      <w:pPr>
        <w:sectPr w:rsidR="00707324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707324" w:rsidRDefault="00707324">
      <w:pPr>
        <w:autoSpaceDE w:val="0"/>
        <w:autoSpaceDN w:val="0"/>
        <w:spacing w:after="76" w:line="220" w:lineRule="exact"/>
      </w:pPr>
    </w:p>
    <w:p w:rsidR="00707324" w:rsidRDefault="008D14D2">
      <w:pPr>
        <w:autoSpaceDE w:val="0"/>
        <w:autoSpaceDN w:val="0"/>
        <w:spacing w:after="298" w:line="233" w:lineRule="auto"/>
      </w:pPr>
      <w:r>
        <w:rPr>
          <w:rFonts w:ascii="Times New Roman" w:eastAsia="Times New Roman" w:hAnsi="Times New Roman"/>
          <w:b/>
          <w:color w:val="000000"/>
          <w:w w:val="102"/>
        </w:rPr>
        <w:t xml:space="preserve">ПОУРОЧНОЕ ПЛАНИРОВАНИЕ </w:t>
      </w:r>
    </w:p>
    <w:tbl>
      <w:tblPr>
        <w:tblW w:w="0" w:type="auto"/>
        <w:tblInd w:w="4" w:type="dxa"/>
        <w:tblLayout w:type="fixed"/>
        <w:tblLook w:val="04A0" w:firstRow="1" w:lastRow="0" w:firstColumn="1" w:lastColumn="0" w:noHBand="0" w:noVBand="1"/>
      </w:tblPr>
      <w:tblGrid>
        <w:gridCol w:w="540"/>
        <w:gridCol w:w="3492"/>
        <w:gridCol w:w="686"/>
        <w:gridCol w:w="1514"/>
        <w:gridCol w:w="1562"/>
        <w:gridCol w:w="1154"/>
        <w:gridCol w:w="1708"/>
      </w:tblGrid>
      <w:tr w:rsidR="00707324">
        <w:trPr>
          <w:trHeight w:hRule="exact" w:val="460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62" w:lineRule="auto"/>
              <w:ind w:left="68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102"/>
              </w:rPr>
              <w:t>п/п</w:t>
            </w:r>
          </w:p>
        </w:tc>
        <w:tc>
          <w:tcPr>
            <w:tcW w:w="3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</w:rPr>
              <w:t>Тема урока</w:t>
            </w:r>
          </w:p>
        </w:tc>
        <w:tc>
          <w:tcPr>
            <w:tcW w:w="37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</w:rPr>
              <w:t>Количество часов</w:t>
            </w:r>
          </w:p>
        </w:tc>
        <w:tc>
          <w:tcPr>
            <w:tcW w:w="11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62" w:lineRule="auto"/>
              <w:ind w:left="68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102"/>
              </w:rPr>
              <w:t>изучения</w:t>
            </w:r>
          </w:p>
        </w:tc>
        <w:tc>
          <w:tcPr>
            <w:tcW w:w="1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62" w:lineRule="auto"/>
              <w:ind w:left="68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</w:rPr>
              <w:t>Виды, формы контроля</w:t>
            </w:r>
          </w:p>
        </w:tc>
      </w:tr>
      <w:tr w:rsidR="00707324">
        <w:trPr>
          <w:trHeight w:hRule="exact" w:val="776"/>
        </w:trPr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24" w:rsidRDefault="00707324"/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24" w:rsidRDefault="00707324"/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</w:rPr>
              <w:t xml:space="preserve">всего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62" w:lineRule="auto"/>
              <w:ind w:left="66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</w:rPr>
              <w:t>контрольные работы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62" w:lineRule="auto"/>
              <w:ind w:left="68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</w:rPr>
              <w:t>практические работы</w:t>
            </w: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24" w:rsidRDefault="00707324"/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24" w:rsidRDefault="00707324"/>
        </w:tc>
      </w:tr>
      <w:tr w:rsidR="00707324" w:rsidRPr="00B8151F">
        <w:trPr>
          <w:trHeight w:hRule="exact" w:val="140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62" w:lineRule="auto"/>
              <w:ind w:left="68" w:right="100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Введение.Знакомсство с учебником.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02.09.2022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0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Первопечатник Иван Фёдоров. 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03.09.2022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Тестирование;</w:t>
            </w:r>
          </w:p>
        </w:tc>
      </w:tr>
      <w:tr w:rsidR="00707324">
        <w:trPr>
          <w:trHeight w:hRule="exact" w:val="77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3.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62" w:lineRule="auto"/>
              <w:ind w:left="68" w:right="720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Обобщение по теме "Самое великое чудо" 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05.09.2022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Тестирование;</w:t>
            </w:r>
          </w:p>
        </w:tc>
      </w:tr>
      <w:tr w:rsidR="00707324" w:rsidRPr="00B8151F">
        <w:trPr>
          <w:trHeight w:hRule="exact" w:val="140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4.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Русские народные песни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06.09.2022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 w:rsidRPr="00B8151F">
        <w:trPr>
          <w:trHeight w:hRule="exact" w:val="14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5.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Докучные сказки.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10.09.2022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 w:rsidRPr="00B8151F">
        <w:trPr>
          <w:trHeight w:hRule="exact" w:val="14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6.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71" w:lineRule="auto"/>
              <w:ind w:left="68" w:right="432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"Сестрица Аленушка и братец Иванушка" русская народная сказка.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12.09.2022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 w:rsidRPr="00B8151F">
        <w:trPr>
          <w:trHeight w:hRule="exact" w:val="14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7.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0" w:after="0" w:line="271" w:lineRule="auto"/>
              <w:ind w:left="68" w:right="432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"Сестрица Аленушка и братец Иванушка" русская народная сказка.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15.09.2022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0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 w:rsidRPr="00B8151F">
        <w:trPr>
          <w:trHeight w:hRule="exact" w:val="140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8.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62" w:lineRule="auto"/>
              <w:ind w:left="68" w:right="432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"Иван-царевич и Серый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волк",русская народная сказка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16.09.2022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 w:rsidRPr="00B8151F">
        <w:trPr>
          <w:trHeight w:hRule="exact" w:val="140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9.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62" w:lineRule="auto"/>
              <w:ind w:left="68" w:right="432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"Иван-царевич и Серый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волк",русская народная сказка.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17.09.2022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 w:rsidRPr="00B8151F">
        <w:trPr>
          <w:trHeight w:hRule="exact" w:val="14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10.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4" w:after="0" w:line="262" w:lineRule="auto"/>
              <w:ind w:left="68" w:right="144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"Сивка-бурка", русская народная сказка.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4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4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19.09.2022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4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 w:rsidRPr="00B8151F">
        <w:trPr>
          <w:trHeight w:hRule="exact" w:val="138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11.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62" w:lineRule="auto"/>
              <w:ind w:left="68" w:right="144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"Сивка-бурка", русская народная сказка.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20.09.2022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</w:tbl>
    <w:p w:rsidR="00707324" w:rsidRPr="009E01DB" w:rsidRDefault="00707324">
      <w:pPr>
        <w:autoSpaceDE w:val="0"/>
        <w:autoSpaceDN w:val="0"/>
        <w:spacing w:after="0" w:line="14" w:lineRule="exact"/>
        <w:rPr>
          <w:lang w:val="ru-RU"/>
        </w:rPr>
      </w:pPr>
    </w:p>
    <w:p w:rsidR="00707324" w:rsidRPr="009E01DB" w:rsidRDefault="00707324">
      <w:pPr>
        <w:rPr>
          <w:lang w:val="ru-RU"/>
        </w:rPr>
        <w:sectPr w:rsidR="00707324" w:rsidRPr="009E01DB">
          <w:pgSz w:w="11900" w:h="16840"/>
          <w:pgMar w:top="298" w:right="556" w:bottom="292" w:left="660" w:header="720" w:footer="720" w:gutter="0"/>
          <w:cols w:space="720" w:equalWidth="0">
            <w:col w:w="10684" w:space="0"/>
          </w:cols>
          <w:docGrid w:linePitch="360"/>
        </w:sectPr>
      </w:pPr>
    </w:p>
    <w:p w:rsidR="00707324" w:rsidRPr="009E01DB" w:rsidRDefault="00707324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4" w:type="dxa"/>
        <w:tblLayout w:type="fixed"/>
        <w:tblLook w:val="04A0" w:firstRow="1" w:lastRow="0" w:firstColumn="1" w:lastColumn="0" w:noHBand="0" w:noVBand="1"/>
      </w:tblPr>
      <w:tblGrid>
        <w:gridCol w:w="540"/>
        <w:gridCol w:w="3492"/>
        <w:gridCol w:w="686"/>
        <w:gridCol w:w="1514"/>
        <w:gridCol w:w="1562"/>
        <w:gridCol w:w="1154"/>
        <w:gridCol w:w="1708"/>
      </w:tblGrid>
      <w:tr w:rsidR="00707324">
        <w:trPr>
          <w:trHeight w:hRule="exact" w:val="7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12.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62" w:lineRule="auto"/>
              <w:ind w:left="68" w:right="288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Обобщение по разделу "Устное народное творчество"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21.09.2022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Тестирование;</w:t>
            </w:r>
          </w:p>
        </w:tc>
      </w:tr>
      <w:tr w:rsidR="00707324" w:rsidRPr="00B8151F">
        <w:trPr>
          <w:trHeight w:hRule="exact" w:val="14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13.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Как научится читать стихи.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22.09.2022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 w:rsidRPr="00B8151F">
        <w:trPr>
          <w:trHeight w:hRule="exact" w:val="140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14.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0" w:after="0" w:line="262" w:lineRule="auto"/>
              <w:ind w:left="68" w:right="1152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Ф.И.Тютчев "Весенняя гроза",Листья"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23.09.2022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0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 w:rsidRPr="00B8151F">
        <w:trPr>
          <w:trHeight w:hRule="exact" w:val="14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15.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71" w:lineRule="auto"/>
              <w:ind w:left="68" w:right="144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А.А.Фет " Мама,глянь-ка из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окошка"," Зреет рожь над жаркой нивой"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24.09.2022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 w:rsidRPr="00B8151F">
        <w:trPr>
          <w:trHeight w:hRule="exact" w:val="14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16.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71" w:lineRule="auto"/>
              <w:ind w:left="68" w:right="720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И.С.Никитин " Полно,степь моя,спать беспробудно..."," Встреча зимы"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26.09.2022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 w:rsidRPr="00B8151F">
        <w:trPr>
          <w:trHeight w:hRule="exact" w:val="14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17.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И.З.Суриков " Детство"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01.10.2022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0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18.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И.З.Суриков " Зима"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03.10.2022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Диктант;</w:t>
            </w:r>
          </w:p>
        </w:tc>
      </w:tr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19.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Обобщающий урок по разделу.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04.10.2022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Тестирование;</w:t>
            </w:r>
          </w:p>
        </w:tc>
      </w:tr>
      <w:tr w:rsidR="00707324" w:rsidRPr="00B8151F">
        <w:trPr>
          <w:trHeight w:hRule="exact" w:val="140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20.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62" w:lineRule="auto"/>
              <w:ind w:left="68" w:right="288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А.С.Пушкин " Уж небо осенью дышало.."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05.10.2022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 w:rsidRPr="00B8151F">
        <w:trPr>
          <w:trHeight w:hRule="exact" w:val="14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21.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62" w:lineRule="auto"/>
              <w:ind w:left="68" w:right="144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А.С.Пушкин " Опрятней модного паркета..."," Зимний вечер"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07.10.2022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>
        <w:trPr>
          <w:trHeight w:hRule="exact" w:val="14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22.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68" w:right="57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А.С.Пушкин " Сказка о царе Солтане,о сыне его славном Гвидоне Салтановиче и 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прекрасной царевне Лебеди"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10.10.2022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Диктант;</w:t>
            </w:r>
          </w:p>
        </w:tc>
      </w:tr>
      <w:tr w:rsidR="00707324">
        <w:trPr>
          <w:trHeight w:hRule="exact" w:val="14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23.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68" w:right="57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А.С.Пушкин " Сказка о царе Солтане,о сыне его славном Гвидоне Салтановиче и 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прекрасной царевне Лебеди"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12.10.2022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</w:tbl>
    <w:p w:rsidR="00707324" w:rsidRDefault="00707324">
      <w:pPr>
        <w:autoSpaceDE w:val="0"/>
        <w:autoSpaceDN w:val="0"/>
        <w:spacing w:after="0" w:line="14" w:lineRule="exact"/>
      </w:pPr>
    </w:p>
    <w:p w:rsidR="00707324" w:rsidRDefault="00707324">
      <w:pPr>
        <w:sectPr w:rsidR="00707324">
          <w:pgSz w:w="11900" w:h="16840"/>
          <w:pgMar w:top="284" w:right="556" w:bottom="956" w:left="660" w:header="720" w:footer="720" w:gutter="0"/>
          <w:cols w:space="720" w:equalWidth="0">
            <w:col w:w="10684" w:space="0"/>
          </w:cols>
          <w:docGrid w:linePitch="360"/>
        </w:sectPr>
      </w:pPr>
    </w:p>
    <w:p w:rsidR="00707324" w:rsidRDefault="00707324">
      <w:pPr>
        <w:autoSpaceDE w:val="0"/>
        <w:autoSpaceDN w:val="0"/>
        <w:spacing w:after="66" w:line="220" w:lineRule="exact"/>
      </w:pPr>
    </w:p>
    <w:tbl>
      <w:tblPr>
        <w:tblW w:w="0" w:type="auto"/>
        <w:tblInd w:w="4" w:type="dxa"/>
        <w:tblLayout w:type="fixed"/>
        <w:tblLook w:val="04A0" w:firstRow="1" w:lastRow="0" w:firstColumn="1" w:lastColumn="0" w:noHBand="0" w:noVBand="1"/>
      </w:tblPr>
      <w:tblGrid>
        <w:gridCol w:w="540"/>
        <w:gridCol w:w="3492"/>
        <w:gridCol w:w="686"/>
        <w:gridCol w:w="1514"/>
        <w:gridCol w:w="1562"/>
        <w:gridCol w:w="1154"/>
        <w:gridCol w:w="1708"/>
      </w:tblGrid>
      <w:tr w:rsidR="00707324">
        <w:trPr>
          <w:trHeight w:hRule="exact" w:val="14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24.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68" w:right="57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А.С.Пушкин " Сказка о царе Солтане,о сыне его славном Гвидоне Салтановиче и 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прекрасной царевне Лебеди"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14.10.2022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>
        <w:trPr>
          <w:trHeight w:hRule="exact" w:val="140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25.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68" w:right="57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А.С.Пушкин " Сказка о царе Солтане,о сыне его славном Гвидоне Салтановиче и 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прекрасной царевне Лебеди"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15.10.2022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>
        <w:trPr>
          <w:trHeight w:hRule="exact" w:val="14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26.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68" w:right="57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А.С.Пушкин " Сказка о царе Солтане,о сыне его славном Гвидоне Салтановиче и 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прекрасной царевне Лебеди"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17.10.2022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27.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Обобщающий урок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19.10.2022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Тестирование;</w:t>
            </w:r>
          </w:p>
        </w:tc>
      </w:tr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28.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30" w:lineRule="auto"/>
              <w:ind w:left="68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И.А.Крылов " Мартышка и очки"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21.10.2022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 w:rsidRPr="00B8151F">
        <w:trPr>
          <w:trHeight w:hRule="exact" w:val="14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29.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30" w:lineRule="auto"/>
              <w:jc w:val="center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И.А.Крылов " Зеркало и Обезьяна"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22.10.2022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 w:rsidRPr="00B8151F">
        <w:trPr>
          <w:trHeight w:hRule="exact" w:val="140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30.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0" w:after="0" w:line="233" w:lineRule="auto"/>
              <w:ind w:left="68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И.А.Крылов " Ворона и Лисица"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24.10.2022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0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 w:rsidRPr="00B8151F">
        <w:trPr>
          <w:trHeight w:hRule="exact" w:val="14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31.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62" w:lineRule="auto"/>
              <w:ind w:left="68" w:right="864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М.Ю.Лермантов "Горные вешины", 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26.10.2022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 w:rsidRPr="00B8151F">
        <w:trPr>
          <w:trHeight w:hRule="exact" w:val="14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32.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30" w:lineRule="auto"/>
              <w:ind w:left="68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М.Ю.Лермантов " Утёс",Осень"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28.10.2022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 w:rsidRPr="00B8151F">
        <w:trPr>
          <w:trHeight w:hRule="exact" w:val="140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33.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Детство Л.Н.Толстого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29.10.2022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34.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Л.Н.Толстой " Акула"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09.11.2022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35.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Л.Н.Толстой "Прыжок"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10.11.2022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>
        <w:trPr>
          <w:trHeight w:hRule="exact" w:val="46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36.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33" w:lineRule="auto"/>
              <w:ind w:left="68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Л.Н.Толстой " Лев и собачка"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11.11.2022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>
        <w:trPr>
          <w:trHeight w:hRule="exact" w:val="108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37.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0" w:after="0" w:line="271" w:lineRule="auto"/>
              <w:ind w:left="68" w:right="144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Л.Н. Толстой " Какая бывает роса на траве", "Куда девается вода из моря"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12.11.2022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38.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Обобщающий урок по разделу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14.11.2022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Тестирование;</w:t>
            </w:r>
          </w:p>
        </w:tc>
      </w:tr>
      <w:tr w:rsidR="00707324">
        <w:trPr>
          <w:trHeight w:hRule="exact" w:val="4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39.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30" w:lineRule="auto"/>
              <w:ind w:left="68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Н.А.Некрасов " Славная осень!"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16.11.2022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</w:tbl>
    <w:p w:rsidR="00707324" w:rsidRDefault="00707324">
      <w:pPr>
        <w:autoSpaceDE w:val="0"/>
        <w:autoSpaceDN w:val="0"/>
        <w:spacing w:after="0" w:line="14" w:lineRule="exact"/>
      </w:pPr>
    </w:p>
    <w:p w:rsidR="00707324" w:rsidRDefault="00707324">
      <w:pPr>
        <w:sectPr w:rsidR="00707324">
          <w:pgSz w:w="11900" w:h="16840"/>
          <w:pgMar w:top="284" w:right="556" w:bottom="360" w:left="660" w:header="720" w:footer="720" w:gutter="0"/>
          <w:cols w:space="720" w:equalWidth="0">
            <w:col w:w="10684" w:space="0"/>
          </w:cols>
          <w:docGrid w:linePitch="360"/>
        </w:sectPr>
      </w:pPr>
    </w:p>
    <w:p w:rsidR="00707324" w:rsidRDefault="00707324">
      <w:pPr>
        <w:autoSpaceDE w:val="0"/>
        <w:autoSpaceDN w:val="0"/>
        <w:spacing w:after="66" w:line="220" w:lineRule="exact"/>
      </w:pPr>
    </w:p>
    <w:tbl>
      <w:tblPr>
        <w:tblW w:w="0" w:type="auto"/>
        <w:tblInd w:w="4" w:type="dxa"/>
        <w:tblLayout w:type="fixed"/>
        <w:tblLook w:val="04A0" w:firstRow="1" w:lastRow="0" w:firstColumn="1" w:lastColumn="0" w:noHBand="0" w:noVBand="1"/>
      </w:tblPr>
      <w:tblGrid>
        <w:gridCol w:w="540"/>
        <w:gridCol w:w="3492"/>
        <w:gridCol w:w="686"/>
        <w:gridCol w:w="1514"/>
        <w:gridCol w:w="1562"/>
        <w:gridCol w:w="1154"/>
        <w:gridCol w:w="1708"/>
      </w:tblGrid>
      <w:tr w:rsidR="00707324">
        <w:trPr>
          <w:trHeight w:hRule="exact" w:val="7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40.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62" w:lineRule="auto"/>
              <w:ind w:left="68" w:right="144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Н.А.Некрасов " Дедушка Мазай и зайцы".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17.11.2022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tabs>
                <w:tab w:val="left" w:pos="146"/>
              </w:tabs>
              <w:autoSpaceDE w:val="0"/>
              <w:autoSpaceDN w:val="0"/>
              <w:spacing w:before="92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; </w:t>
            </w:r>
            <w:r>
              <w:br/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2"/>
              </w:rPr>
              <w:t>Устный опрос;</w:t>
            </w:r>
          </w:p>
        </w:tc>
      </w:tr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41.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30" w:lineRule="auto"/>
              <w:ind w:left="68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К.Д.Бальмонт "Золотое слово".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19.11.2022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 w:rsidRPr="00B8151F">
        <w:trPr>
          <w:trHeight w:hRule="exact" w:val="14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42.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62" w:lineRule="auto"/>
              <w:ind w:left="68" w:right="144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И.А.Бунин "Детство"," Полевые цветы",Густой зеленый ельник..."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21.11.2022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43.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Обобщающий урок   по разделу.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23.11.2022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Тестирование;</w:t>
            </w:r>
          </w:p>
        </w:tc>
      </w:tr>
      <w:tr w:rsidR="00707324" w:rsidRPr="00B8151F">
        <w:trPr>
          <w:trHeight w:hRule="exact" w:val="14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44.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62" w:lineRule="auto"/>
              <w:ind w:left="68" w:right="1152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Д.Н.Мамин-Сибиряк "Аленушкины сказки"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24.11.2022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>
        <w:trPr>
          <w:trHeight w:hRule="exact" w:val="108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45.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0" w:after="0" w:line="271" w:lineRule="auto"/>
              <w:ind w:left="68" w:right="144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Д.Н.Мамин-Сибиряк "Сказка про храброго зайца-длинные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уши,косые глаза,короткий хвост".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26.11.2022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 w:rsidRPr="00B8151F">
        <w:trPr>
          <w:trHeight w:hRule="exact" w:val="14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46.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62" w:lineRule="auto"/>
              <w:ind w:left="68" w:right="1152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В.М.Гаршин"Лягушка-путешественница"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28.11.2022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47.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30" w:lineRule="auto"/>
              <w:jc w:val="center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В.Ф.Одоевский"Мороз Иванович"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30.11.2022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48.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Обобщающий урок по разделу.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01.12.2022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49.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30" w:lineRule="auto"/>
              <w:ind w:left="68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М.Горький "Случай с Евсейкой"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03.12.2022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 w:rsidRPr="00B8151F">
        <w:trPr>
          <w:trHeight w:hRule="exact" w:val="14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50.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62" w:lineRule="auto"/>
              <w:ind w:left="68" w:right="288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К.Г.Паустовский"Растрепанный воробей" 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05.12.2022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>
        <w:trPr>
          <w:trHeight w:hRule="exact" w:val="7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51.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62" w:lineRule="auto"/>
              <w:ind w:left="68" w:right="288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К.Г.Паустовский"Растрепанный воробей"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06.12.2022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>
        <w:trPr>
          <w:trHeight w:hRule="exact" w:val="7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52.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62" w:lineRule="auto"/>
              <w:ind w:left="68" w:right="288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К.Г.Паустовский"Растрепанный воробей"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08.12.2022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>
        <w:trPr>
          <w:trHeight w:hRule="exact" w:val="100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53.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62" w:lineRule="auto"/>
              <w:ind w:left="68" w:right="288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К.Г.Паустовский"Растрепанный воробей"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10.12.2022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 w:rsidRPr="00B8151F">
        <w:trPr>
          <w:trHeight w:hRule="exact" w:val="14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54.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А.Куприн "Слон"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12.12.2022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55.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А.Куприн "Слон"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13.12.2022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>
        <w:trPr>
          <w:trHeight w:hRule="exact" w:val="75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56.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62" w:lineRule="auto"/>
              <w:ind w:left="68" w:right="288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Обобщающий урок по разделу. Проверочная работа.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15.12.2022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Тестирование;</w:t>
            </w:r>
          </w:p>
        </w:tc>
      </w:tr>
    </w:tbl>
    <w:p w:rsidR="00707324" w:rsidRDefault="00707324">
      <w:pPr>
        <w:autoSpaceDE w:val="0"/>
        <w:autoSpaceDN w:val="0"/>
        <w:spacing w:after="0" w:line="14" w:lineRule="exact"/>
      </w:pPr>
    </w:p>
    <w:p w:rsidR="00707324" w:rsidRDefault="00707324">
      <w:pPr>
        <w:sectPr w:rsidR="00707324">
          <w:pgSz w:w="11900" w:h="16840"/>
          <w:pgMar w:top="284" w:right="556" w:bottom="648" w:left="660" w:header="720" w:footer="720" w:gutter="0"/>
          <w:cols w:space="720" w:equalWidth="0">
            <w:col w:w="10684" w:space="0"/>
          </w:cols>
          <w:docGrid w:linePitch="360"/>
        </w:sectPr>
      </w:pPr>
    </w:p>
    <w:p w:rsidR="00707324" w:rsidRDefault="00707324">
      <w:pPr>
        <w:autoSpaceDE w:val="0"/>
        <w:autoSpaceDN w:val="0"/>
        <w:spacing w:after="66" w:line="220" w:lineRule="exact"/>
      </w:pPr>
    </w:p>
    <w:tbl>
      <w:tblPr>
        <w:tblW w:w="0" w:type="auto"/>
        <w:tblInd w:w="4" w:type="dxa"/>
        <w:tblLayout w:type="fixed"/>
        <w:tblLook w:val="04A0" w:firstRow="1" w:lastRow="0" w:firstColumn="1" w:lastColumn="0" w:noHBand="0" w:noVBand="1"/>
      </w:tblPr>
      <w:tblGrid>
        <w:gridCol w:w="540"/>
        <w:gridCol w:w="3492"/>
        <w:gridCol w:w="686"/>
        <w:gridCol w:w="1514"/>
        <w:gridCol w:w="1562"/>
        <w:gridCol w:w="1154"/>
        <w:gridCol w:w="1708"/>
      </w:tblGrid>
      <w:tr w:rsidR="00707324" w:rsidRPr="00B8151F">
        <w:trPr>
          <w:trHeight w:hRule="exact" w:val="14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57.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62" w:lineRule="auto"/>
              <w:ind w:right="576"/>
              <w:jc w:val="center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С.Черный "Что ты тискаешь утенка?","Воробей","Слон".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17.12.2022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 w:rsidRPr="00B8151F">
        <w:trPr>
          <w:trHeight w:hRule="exact" w:val="140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58.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62" w:lineRule="auto"/>
              <w:ind w:left="68" w:right="720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А.Блок"Ветхая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избушка","Сны","Ворона".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19.12.2022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59.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С.Есенин."Черемуха".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20.12.2022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>
        <w:trPr>
          <w:trHeight w:hRule="exact" w:val="7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60.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62" w:lineRule="auto"/>
              <w:ind w:left="68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Обобщающий урок.Проект"Время года"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22.12.2022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Тестирование;</w:t>
            </w:r>
          </w:p>
        </w:tc>
      </w:tr>
      <w:tr w:rsidR="00707324">
        <w:trPr>
          <w:trHeight w:hRule="exact" w:val="46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61.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М.Пришвин."Моя Родина"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24.12.2022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>
        <w:trPr>
          <w:trHeight w:hRule="exact" w:val="7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62.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62" w:lineRule="auto"/>
              <w:ind w:left="68" w:right="1440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И.Соколов-Микитов "Листопадничек"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26.12.2022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 w:rsidRPr="00B8151F">
        <w:trPr>
          <w:trHeight w:hRule="exact" w:val="14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63.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62" w:lineRule="auto"/>
              <w:ind w:left="68" w:right="1440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И.Соколов-Микитов "Листопадничек"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27.12.2022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64.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0" w:after="0" w:line="233" w:lineRule="auto"/>
              <w:ind w:left="68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В.И.Белов"Малька провинилась"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09.01.2023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65.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30" w:lineRule="auto"/>
              <w:ind w:left="68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В.И.Белов "Еще про Мальку".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10.01.2023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66.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30" w:lineRule="auto"/>
              <w:ind w:left="68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В,В.Бианки" Мышонок Пик"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12.01.2023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>
        <w:trPr>
          <w:trHeight w:hRule="exact" w:val="46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67.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30" w:lineRule="auto"/>
              <w:ind w:left="68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В.В.Бианки "Мышонок Пик"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14.01.2023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 w:rsidRPr="00B8151F">
        <w:trPr>
          <w:trHeight w:hRule="exact" w:val="140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68.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Б.Житков "Про обезьянку"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16.01.2023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 w:rsidRPr="00B8151F">
        <w:trPr>
          <w:trHeight w:hRule="exact" w:val="140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69.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Б.Житков " Про обезьянку"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17.01.2023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 w:rsidRPr="00B8151F">
        <w:trPr>
          <w:trHeight w:hRule="exact" w:val="14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70.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В.П.Астафьев"Капалуха"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19.01.2023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 w:rsidRPr="00B8151F">
        <w:trPr>
          <w:trHeight w:hRule="exact" w:val="14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71.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62" w:lineRule="auto"/>
              <w:ind w:left="68" w:right="432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В.Ю.Драгунский "Он живой и светится"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21.01.2023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 w:rsidRPr="00B8151F">
        <w:trPr>
          <w:trHeight w:hRule="exact" w:val="138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72.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62" w:lineRule="auto"/>
              <w:ind w:left="68" w:right="432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В.Ю.Драгунский "Он живой и светится"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23.01.2023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</w:tbl>
    <w:p w:rsidR="00707324" w:rsidRPr="009E01DB" w:rsidRDefault="00707324">
      <w:pPr>
        <w:autoSpaceDE w:val="0"/>
        <w:autoSpaceDN w:val="0"/>
        <w:spacing w:after="0" w:line="14" w:lineRule="exact"/>
        <w:rPr>
          <w:lang w:val="ru-RU"/>
        </w:rPr>
      </w:pPr>
    </w:p>
    <w:p w:rsidR="00707324" w:rsidRPr="009E01DB" w:rsidRDefault="00707324">
      <w:pPr>
        <w:rPr>
          <w:lang w:val="ru-RU"/>
        </w:rPr>
        <w:sectPr w:rsidR="00707324" w:rsidRPr="009E01DB">
          <w:pgSz w:w="11900" w:h="16840"/>
          <w:pgMar w:top="284" w:right="556" w:bottom="360" w:left="660" w:header="720" w:footer="720" w:gutter="0"/>
          <w:cols w:space="720" w:equalWidth="0">
            <w:col w:w="10684" w:space="0"/>
          </w:cols>
          <w:docGrid w:linePitch="360"/>
        </w:sectPr>
      </w:pPr>
    </w:p>
    <w:p w:rsidR="00707324" w:rsidRPr="009E01DB" w:rsidRDefault="00707324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4" w:type="dxa"/>
        <w:tblLayout w:type="fixed"/>
        <w:tblLook w:val="04A0" w:firstRow="1" w:lastRow="0" w:firstColumn="1" w:lastColumn="0" w:noHBand="0" w:noVBand="1"/>
      </w:tblPr>
      <w:tblGrid>
        <w:gridCol w:w="540"/>
        <w:gridCol w:w="3492"/>
        <w:gridCol w:w="686"/>
        <w:gridCol w:w="1514"/>
        <w:gridCol w:w="1562"/>
        <w:gridCol w:w="1154"/>
        <w:gridCol w:w="1708"/>
      </w:tblGrid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73.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Обобщающий урок по разделу.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24.01.2023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74.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С.Маршак."Гроза днем"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26.01.2023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 w:rsidRPr="00B8151F">
        <w:trPr>
          <w:trHeight w:hRule="exact" w:val="14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75.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30" w:lineRule="auto"/>
              <w:ind w:left="68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А.Барто "Разлука",В театре".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28.01.2023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76.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С.Михалков " Если".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30.01.2023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77.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Е.Благинина"Кукушка","Котенок".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31.01.2023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78.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Обобщаюший урок.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02.02.2023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 w:rsidRPr="00B8151F">
        <w:trPr>
          <w:trHeight w:hRule="exact" w:val="14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79.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62" w:lineRule="auto"/>
              <w:ind w:left="68" w:right="432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Б.Шергин"Собирай по ягодке-наберешь грузовик".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04.02.2023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80.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30" w:lineRule="auto"/>
              <w:ind w:left="68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А.П.Платонов."Цветик-на земле."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06.02.2023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 w:rsidRPr="00B8151F">
        <w:trPr>
          <w:trHeight w:hRule="exact" w:val="14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81.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30" w:lineRule="auto"/>
              <w:ind w:left="68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А.П.Платонов"Цветок на земле"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07.02.2023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82.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33" w:lineRule="auto"/>
              <w:ind w:left="68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А.П.Платонов"Еще мама"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09.02.2023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 w:rsidRPr="00B8151F">
        <w:trPr>
          <w:trHeight w:hRule="exact" w:val="14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83.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0" w:after="0" w:line="233" w:lineRule="auto"/>
              <w:ind w:left="68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А.П.Платонов" Еще мама"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11.02.2023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0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84.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0" w:after="0" w:line="230" w:lineRule="auto"/>
              <w:ind w:left="68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М.М.Зощенко "Золотые слова"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13.02.2023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>
        <w:trPr>
          <w:trHeight w:hRule="exact" w:val="71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85.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0" w:after="0" w:line="233" w:lineRule="auto"/>
              <w:ind w:left="68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М.М.Зощенко "Золотые слова"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14.02.2023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86.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30" w:lineRule="auto"/>
              <w:ind w:left="68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М.М.Зощенко " Золотые слова"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16.02.2023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 w:rsidRPr="00B8151F">
        <w:trPr>
          <w:trHeight w:hRule="exact" w:val="140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87.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62" w:lineRule="auto"/>
              <w:ind w:left="68" w:right="1152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М.М.Зощенко"Великие путешественники"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18.02.2023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>
        <w:trPr>
          <w:trHeight w:hRule="exact" w:val="77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88.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62" w:lineRule="auto"/>
              <w:ind w:left="68" w:right="1152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М.М.Зощенко"Великие путешественники"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20.02.2023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>
        <w:trPr>
          <w:trHeight w:hRule="exact" w:val="7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89.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62" w:lineRule="auto"/>
              <w:ind w:left="68" w:right="1152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М.М.Зощенко"Великие путешественники"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21.02.2023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 w:rsidRPr="00B8151F">
        <w:trPr>
          <w:trHeight w:hRule="exact" w:val="14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90.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62" w:lineRule="auto"/>
              <w:ind w:left="68" w:right="1152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М.М.Зощенко"Великие путешественники"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23.02.2023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>
        <w:trPr>
          <w:trHeight w:hRule="exact" w:val="4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91.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30" w:lineRule="auto"/>
              <w:ind w:left="68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Н.Н.Носов."Федина задача"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25.02.2023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</w:tbl>
    <w:p w:rsidR="00707324" w:rsidRDefault="00707324">
      <w:pPr>
        <w:autoSpaceDE w:val="0"/>
        <w:autoSpaceDN w:val="0"/>
        <w:spacing w:after="0" w:line="14" w:lineRule="exact"/>
      </w:pPr>
    </w:p>
    <w:p w:rsidR="00707324" w:rsidRDefault="00707324">
      <w:pPr>
        <w:sectPr w:rsidR="00707324">
          <w:pgSz w:w="11900" w:h="16840"/>
          <w:pgMar w:top="284" w:right="556" w:bottom="484" w:left="660" w:header="720" w:footer="720" w:gutter="0"/>
          <w:cols w:space="720" w:equalWidth="0">
            <w:col w:w="10684" w:space="0"/>
          </w:cols>
          <w:docGrid w:linePitch="360"/>
        </w:sectPr>
      </w:pPr>
    </w:p>
    <w:p w:rsidR="00707324" w:rsidRDefault="00707324">
      <w:pPr>
        <w:autoSpaceDE w:val="0"/>
        <w:autoSpaceDN w:val="0"/>
        <w:spacing w:after="66" w:line="220" w:lineRule="exact"/>
      </w:pPr>
    </w:p>
    <w:tbl>
      <w:tblPr>
        <w:tblW w:w="0" w:type="auto"/>
        <w:tblInd w:w="4" w:type="dxa"/>
        <w:tblLayout w:type="fixed"/>
        <w:tblLook w:val="04A0" w:firstRow="1" w:lastRow="0" w:firstColumn="1" w:lastColumn="0" w:noHBand="0" w:noVBand="1"/>
      </w:tblPr>
      <w:tblGrid>
        <w:gridCol w:w="540"/>
        <w:gridCol w:w="3492"/>
        <w:gridCol w:w="686"/>
        <w:gridCol w:w="1514"/>
        <w:gridCol w:w="1562"/>
        <w:gridCol w:w="1154"/>
        <w:gridCol w:w="1708"/>
      </w:tblGrid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92.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30" w:lineRule="auto"/>
              <w:ind w:left="68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Н.Н.Носов "Федина задача"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27.02.2023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93.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Н.Н.Носов "Телефон"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28.02.2023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 w:rsidRPr="00B8151F">
        <w:trPr>
          <w:trHeight w:hRule="exact" w:val="14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94.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Н.Н.Носов"Телефон"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02.03.2023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95.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Обобщающий урок.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04.03.2023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96.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Ю.Ермолаев" Проговорился"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06.03.2023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 w:rsidRPr="00B8151F">
        <w:trPr>
          <w:trHeight w:hRule="exact" w:val="140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97.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Ю.Ермолаев "Воспитатели"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07.03.2023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 w:rsidRPr="00B8151F">
        <w:trPr>
          <w:trHeight w:hRule="exact" w:val="140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98.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Г.Остер "Вредные советы"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09.03.2023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99.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Г.Остер" Вредные советы"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11.03.2023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 w:rsidRPr="00B8151F">
        <w:trPr>
          <w:trHeight w:hRule="exact" w:val="140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100.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tabs>
                <w:tab w:val="left" w:pos="540"/>
              </w:tabs>
              <w:autoSpaceDE w:val="0"/>
              <w:autoSpaceDN w:val="0"/>
              <w:spacing w:before="92" w:after="0" w:line="262" w:lineRule="auto"/>
              <w:ind w:right="864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100. Г.Остер "Как получаются </w:t>
            </w:r>
            <w:r w:rsidRPr="009E01DB">
              <w:rPr>
                <w:lang w:val="ru-RU"/>
              </w:rPr>
              <w:tab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легенды"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13.03.2023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>
        <w:trPr>
          <w:trHeight w:hRule="exact" w:val="7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101.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tabs>
                <w:tab w:val="left" w:pos="540"/>
              </w:tabs>
              <w:autoSpaceDE w:val="0"/>
              <w:autoSpaceDN w:val="0"/>
              <w:spacing w:before="92" w:after="0" w:line="262" w:lineRule="auto"/>
              <w:ind w:right="864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101. Г.Остер "Как получаются </w:t>
            </w:r>
            <w:r w:rsidRPr="009E01DB">
              <w:rPr>
                <w:lang w:val="ru-RU"/>
              </w:rPr>
              <w:tab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легенды"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14.03.2023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>
        <w:trPr>
          <w:trHeight w:hRule="exact" w:val="77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102.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tabs>
                <w:tab w:val="left" w:pos="540"/>
              </w:tabs>
              <w:autoSpaceDE w:val="0"/>
              <w:autoSpaceDN w:val="0"/>
              <w:spacing w:before="94" w:after="0" w:line="262" w:lineRule="auto"/>
              <w:ind w:right="864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102. Г.Остер "Как получаются </w:t>
            </w:r>
            <w:r w:rsidRPr="009E01DB">
              <w:rPr>
                <w:lang w:val="ru-RU"/>
              </w:rPr>
              <w:tab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легенды"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4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4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16.03.2023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>
        <w:trPr>
          <w:trHeight w:hRule="exact" w:val="7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103.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tabs>
                <w:tab w:val="left" w:pos="540"/>
              </w:tabs>
              <w:autoSpaceDE w:val="0"/>
              <w:autoSpaceDN w:val="0"/>
              <w:spacing w:before="90" w:after="0" w:line="262" w:lineRule="auto"/>
              <w:ind w:right="864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103. Г.Остер "Как получаются </w:t>
            </w:r>
            <w:r w:rsidRPr="009E01DB">
              <w:rPr>
                <w:lang w:val="ru-RU"/>
              </w:rPr>
              <w:tab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легенды"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18.03.2023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104.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104. Р.Сеф."Веселые стихи"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20.03.2023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>
        <w:trPr>
          <w:trHeight w:hRule="exact" w:val="46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105.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105. Р.Сеф."Веселые стихи"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21.03.2023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 w:rsidRPr="00B8151F">
        <w:trPr>
          <w:trHeight w:hRule="exact" w:val="140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106.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106. Р.Сеф."Веселые стихи"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30.03.2023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107.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Обобщающий урок по разделу.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01.04.2023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>
        <w:trPr>
          <w:trHeight w:hRule="exact" w:val="7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108.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tabs>
                <w:tab w:val="left" w:pos="146"/>
              </w:tabs>
              <w:autoSpaceDE w:val="0"/>
              <w:autoSpaceDN w:val="0"/>
              <w:spacing w:before="92" w:after="0" w:line="262" w:lineRule="auto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Мифы Древней Греции." Храбрый </w:t>
            </w:r>
            <w:r w:rsidRPr="009E01DB">
              <w:rPr>
                <w:lang w:val="ru-RU"/>
              </w:rPr>
              <w:tab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Персей"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03.04.2023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>
        <w:trPr>
          <w:trHeight w:hRule="exact" w:val="75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109.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tabs>
                <w:tab w:val="left" w:pos="146"/>
              </w:tabs>
              <w:autoSpaceDE w:val="0"/>
              <w:autoSpaceDN w:val="0"/>
              <w:spacing w:before="92" w:after="0" w:line="262" w:lineRule="auto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Мифы Древней Греции." Храбрый </w:t>
            </w:r>
            <w:r w:rsidRPr="009E01DB">
              <w:rPr>
                <w:lang w:val="ru-RU"/>
              </w:rPr>
              <w:tab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Персей"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04.04.2023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</w:tbl>
    <w:p w:rsidR="00707324" w:rsidRDefault="00707324">
      <w:pPr>
        <w:autoSpaceDE w:val="0"/>
        <w:autoSpaceDN w:val="0"/>
        <w:spacing w:after="0" w:line="14" w:lineRule="exact"/>
      </w:pPr>
    </w:p>
    <w:p w:rsidR="00707324" w:rsidRDefault="00707324">
      <w:pPr>
        <w:sectPr w:rsidR="00707324">
          <w:pgSz w:w="11900" w:h="16840"/>
          <w:pgMar w:top="284" w:right="556" w:bottom="842" w:left="660" w:header="720" w:footer="720" w:gutter="0"/>
          <w:cols w:space="720" w:equalWidth="0">
            <w:col w:w="10684" w:space="0"/>
          </w:cols>
          <w:docGrid w:linePitch="360"/>
        </w:sectPr>
      </w:pPr>
    </w:p>
    <w:p w:rsidR="00707324" w:rsidRDefault="00707324">
      <w:pPr>
        <w:autoSpaceDE w:val="0"/>
        <w:autoSpaceDN w:val="0"/>
        <w:spacing w:after="66" w:line="220" w:lineRule="exact"/>
      </w:pPr>
    </w:p>
    <w:tbl>
      <w:tblPr>
        <w:tblW w:w="0" w:type="auto"/>
        <w:tblInd w:w="4" w:type="dxa"/>
        <w:tblLayout w:type="fixed"/>
        <w:tblLook w:val="04A0" w:firstRow="1" w:lastRow="0" w:firstColumn="1" w:lastColumn="0" w:noHBand="0" w:noVBand="1"/>
      </w:tblPr>
      <w:tblGrid>
        <w:gridCol w:w="540"/>
        <w:gridCol w:w="3492"/>
        <w:gridCol w:w="686"/>
        <w:gridCol w:w="1514"/>
        <w:gridCol w:w="1562"/>
        <w:gridCol w:w="1154"/>
        <w:gridCol w:w="1708"/>
      </w:tblGrid>
      <w:tr w:rsidR="00707324" w:rsidRPr="00B8151F">
        <w:trPr>
          <w:trHeight w:hRule="exact" w:val="14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110.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tabs>
                <w:tab w:val="left" w:pos="146"/>
              </w:tabs>
              <w:autoSpaceDE w:val="0"/>
              <w:autoSpaceDN w:val="0"/>
              <w:spacing w:before="92" w:after="0" w:line="262" w:lineRule="auto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Мифы Древней Греции." Храбрый </w:t>
            </w:r>
            <w:r w:rsidRPr="009E01DB">
              <w:rPr>
                <w:lang w:val="ru-RU"/>
              </w:rPr>
              <w:tab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Персей"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06.04.2023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>
        <w:trPr>
          <w:trHeight w:hRule="exact" w:val="7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111.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tabs>
                <w:tab w:val="left" w:pos="146"/>
              </w:tabs>
              <w:autoSpaceDE w:val="0"/>
              <w:autoSpaceDN w:val="0"/>
              <w:spacing w:before="92" w:after="0" w:line="262" w:lineRule="auto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Мифы Древней Греции." Храбрый </w:t>
            </w:r>
            <w:r w:rsidRPr="009E01DB">
              <w:rPr>
                <w:lang w:val="ru-RU"/>
              </w:rPr>
              <w:tab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Персей"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08.04.2023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>
        <w:trPr>
          <w:trHeight w:hRule="exact" w:val="7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112.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tabs>
                <w:tab w:val="left" w:pos="146"/>
              </w:tabs>
              <w:autoSpaceDE w:val="0"/>
              <w:autoSpaceDN w:val="0"/>
              <w:spacing w:before="90" w:after="0" w:line="262" w:lineRule="auto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Мифы Древней Греции." Храбрый </w:t>
            </w:r>
            <w:r w:rsidRPr="009E01DB">
              <w:rPr>
                <w:lang w:val="ru-RU"/>
              </w:rPr>
              <w:tab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Персей"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10.04.2023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 w:rsidRPr="00B8151F">
        <w:trPr>
          <w:trHeight w:hRule="exact" w:val="14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113.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30" w:lineRule="auto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113. Г.Х.Андерсен"Гадкий утенок"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11.04.2023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114.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0" w:after="0" w:line="233" w:lineRule="auto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114. Г.Х.Андерсен"Гадкий утенок"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13.04.2023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115.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30" w:lineRule="auto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115. Г.Х.Андерсен"Гадкий утенок"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15.04.2023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 w:rsidRPr="00B8151F">
        <w:trPr>
          <w:trHeight w:hRule="exact" w:val="14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116.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30" w:lineRule="auto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116. Г.Х.Андерсен"Гадкий утенок"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17.04.2023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117.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0" w:after="0" w:line="233" w:lineRule="auto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117. Г.Х.Андерсен"Гадкий утенок"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18.04.2023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118.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118. Зарубежная литература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20.04.2023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119.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119. Зарубежная литература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22.04.2023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 w:rsidRPr="00B8151F">
        <w:trPr>
          <w:trHeight w:hRule="exact" w:val="162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120.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120. Зарубежная литература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24.04.2023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121.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121. Зарубежная литература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25.04.2023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>
        <w:trPr>
          <w:trHeight w:hRule="exact" w:val="77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122.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tabs>
                <w:tab w:val="left" w:pos="540"/>
              </w:tabs>
              <w:autoSpaceDE w:val="0"/>
              <w:autoSpaceDN w:val="0"/>
              <w:spacing w:before="92" w:after="0" w:line="262" w:lineRule="auto"/>
              <w:ind w:right="57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122. Проверочная работа по теме </w:t>
            </w:r>
            <w:r w:rsidRPr="009E01DB">
              <w:rPr>
                <w:lang w:val="ru-RU"/>
              </w:rPr>
              <w:tab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"Зарубежная литература"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27.04.2023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Тестирование;</w:t>
            </w:r>
          </w:p>
        </w:tc>
      </w:tr>
      <w:tr w:rsidR="00707324" w:rsidRPr="00B8151F">
        <w:trPr>
          <w:trHeight w:hRule="exact" w:val="140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123.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Юмористические произведения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29.04.2023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124.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Юмористические произведения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02.05.2023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 w:rsidRPr="00B8151F">
        <w:trPr>
          <w:trHeight w:hRule="exact" w:val="14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125.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Юмористические произведения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04.05.2023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 w:rsidRPr="00B8151F">
        <w:trPr>
          <w:trHeight w:hRule="exact" w:val="138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126.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126. Внеклассное чтение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06.05.2023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</w:tbl>
    <w:p w:rsidR="00707324" w:rsidRPr="009E01DB" w:rsidRDefault="00707324">
      <w:pPr>
        <w:autoSpaceDE w:val="0"/>
        <w:autoSpaceDN w:val="0"/>
        <w:spacing w:after="0" w:line="14" w:lineRule="exact"/>
        <w:rPr>
          <w:lang w:val="ru-RU"/>
        </w:rPr>
      </w:pPr>
    </w:p>
    <w:p w:rsidR="00707324" w:rsidRPr="009E01DB" w:rsidRDefault="00707324">
      <w:pPr>
        <w:rPr>
          <w:lang w:val="ru-RU"/>
        </w:rPr>
        <w:sectPr w:rsidR="00707324" w:rsidRPr="009E01DB">
          <w:pgSz w:w="11900" w:h="16840"/>
          <w:pgMar w:top="284" w:right="556" w:bottom="332" w:left="660" w:header="720" w:footer="720" w:gutter="0"/>
          <w:cols w:space="720" w:equalWidth="0">
            <w:col w:w="10684" w:space="0"/>
          </w:cols>
          <w:docGrid w:linePitch="360"/>
        </w:sectPr>
      </w:pPr>
    </w:p>
    <w:p w:rsidR="00707324" w:rsidRPr="009E01DB" w:rsidRDefault="00707324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4" w:type="dxa"/>
        <w:tblLayout w:type="fixed"/>
        <w:tblLook w:val="04A0" w:firstRow="1" w:lastRow="0" w:firstColumn="1" w:lastColumn="0" w:noHBand="0" w:noVBand="1"/>
      </w:tblPr>
      <w:tblGrid>
        <w:gridCol w:w="540"/>
        <w:gridCol w:w="3492"/>
        <w:gridCol w:w="686"/>
        <w:gridCol w:w="1514"/>
        <w:gridCol w:w="1562"/>
        <w:gridCol w:w="1154"/>
        <w:gridCol w:w="1708"/>
      </w:tblGrid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127.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127. Внеклассное чтение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08.05.2023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128.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128. Внеклассное чтение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11.05.2023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129.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129. Внеклассное чтение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13.05.2023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>
        <w:trPr>
          <w:trHeight w:hRule="exact" w:val="109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130.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71" w:lineRule="auto"/>
              <w:ind w:left="540" w:right="576" w:hanging="540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130. Библиографическая культура (работа с детской книгой и справочной литературой)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15.05.2023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 w:rsidRPr="00B8151F">
        <w:trPr>
          <w:trHeight w:hRule="exact" w:val="140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131.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0" w:after="0" w:line="271" w:lineRule="auto"/>
              <w:ind w:left="540" w:right="576" w:hanging="540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131. Библиографическая культура (работа с детской книгой и справочной литературой)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0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16.05.2023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0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>
        <w:trPr>
          <w:trHeight w:hRule="exact" w:val="109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132.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71" w:lineRule="auto"/>
              <w:ind w:left="540" w:right="576" w:hanging="540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132. Библиографическая культура (работа с детской книгой и справочной литературой)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18.05.2023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>
        <w:trPr>
          <w:trHeight w:hRule="exact" w:val="109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133.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 w:line="271" w:lineRule="auto"/>
              <w:ind w:left="540" w:right="576" w:hanging="540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133. Библиографическая культура (работа с детской книгой и справочной литературой)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20.05.2023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>
        <w:trPr>
          <w:trHeight w:hRule="exact"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134.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134. Обобщающий урок.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22.05.2023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>
        <w:trPr>
          <w:trHeight w:hRule="exact" w:val="7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135.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tabs>
                <w:tab w:val="left" w:pos="540"/>
              </w:tabs>
              <w:autoSpaceDE w:val="0"/>
              <w:autoSpaceDN w:val="0"/>
              <w:spacing w:before="92" w:after="0" w:line="262" w:lineRule="auto"/>
              <w:ind w:right="1152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135. Обобщение по курсу </w:t>
            </w:r>
            <w:r w:rsidRPr="009E01DB">
              <w:rPr>
                <w:lang w:val="ru-RU"/>
              </w:rPr>
              <w:tab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"Литературное чтение"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23.05.2023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 xml:space="preserve"> Устный опрос;</w:t>
            </w:r>
          </w:p>
        </w:tc>
      </w:tr>
      <w:tr w:rsidR="00707324" w:rsidRPr="00B8151F">
        <w:trPr>
          <w:trHeight w:hRule="exact" w:val="140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136.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136. Итоговый урок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25.05.2023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2" w:after="0"/>
              <w:ind w:left="146" w:hanging="146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 Самооценка с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 xml:space="preserve">использованием«Оценочного </w:t>
            </w:r>
            <w:r w:rsidRPr="009E01DB">
              <w:rPr>
                <w:lang w:val="ru-RU"/>
              </w:rPr>
              <w:br/>
            </w: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листа»;</w:t>
            </w:r>
          </w:p>
        </w:tc>
      </w:tr>
      <w:tr w:rsidR="00707324">
        <w:trPr>
          <w:trHeight w:hRule="exact" w:val="756"/>
        </w:trPr>
        <w:tc>
          <w:tcPr>
            <w:tcW w:w="4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Pr="009E01DB" w:rsidRDefault="008D14D2">
            <w:pPr>
              <w:autoSpaceDE w:val="0"/>
              <w:autoSpaceDN w:val="0"/>
              <w:spacing w:before="94" w:after="0" w:line="262" w:lineRule="auto"/>
              <w:ind w:left="68" w:right="288"/>
              <w:rPr>
                <w:lang w:val="ru-RU"/>
              </w:rPr>
            </w:pPr>
            <w:r w:rsidRPr="009E01DB">
              <w:rPr>
                <w:rFonts w:ascii="Times New Roman" w:eastAsia="Times New Roman" w:hAnsi="Times New Roman"/>
                <w:color w:val="000000"/>
                <w:w w:val="102"/>
                <w:lang w:val="ru-RU"/>
              </w:rPr>
              <w:t>ОБЩЕЕ КОЛИЧЕСТВО ЧАСОВ ПО ПРОГРАММЕ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4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136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4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4</w:t>
            </w:r>
          </w:p>
        </w:tc>
        <w:tc>
          <w:tcPr>
            <w:tcW w:w="4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7324" w:rsidRDefault="008D14D2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2"/>
              </w:rPr>
              <w:t>3</w:t>
            </w:r>
          </w:p>
        </w:tc>
      </w:tr>
    </w:tbl>
    <w:p w:rsidR="00707324" w:rsidRDefault="00707324">
      <w:pPr>
        <w:autoSpaceDE w:val="0"/>
        <w:autoSpaceDN w:val="0"/>
        <w:spacing w:after="0" w:line="14" w:lineRule="exact"/>
      </w:pPr>
    </w:p>
    <w:p w:rsidR="00707324" w:rsidRDefault="00707324">
      <w:pPr>
        <w:sectPr w:rsidR="00707324">
          <w:pgSz w:w="11900" w:h="16840"/>
          <w:pgMar w:top="284" w:right="556" w:bottom="1440" w:left="660" w:header="720" w:footer="720" w:gutter="0"/>
          <w:cols w:space="720" w:equalWidth="0">
            <w:col w:w="10684" w:space="0"/>
          </w:cols>
          <w:docGrid w:linePitch="360"/>
        </w:sectPr>
      </w:pPr>
    </w:p>
    <w:p w:rsidR="00707324" w:rsidRDefault="00707324">
      <w:pPr>
        <w:autoSpaceDE w:val="0"/>
        <w:autoSpaceDN w:val="0"/>
        <w:spacing w:after="78" w:line="220" w:lineRule="exact"/>
      </w:pPr>
    </w:p>
    <w:p w:rsidR="00707324" w:rsidRDefault="008D14D2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707324" w:rsidRPr="009E01DB" w:rsidRDefault="008D14D2">
      <w:pPr>
        <w:autoSpaceDE w:val="0"/>
        <w:autoSpaceDN w:val="0"/>
        <w:spacing w:before="346" w:after="0" w:line="298" w:lineRule="auto"/>
        <w:ind w:right="432"/>
        <w:rPr>
          <w:lang w:val="ru-RU"/>
        </w:rPr>
      </w:pPr>
      <w:r w:rsidRPr="009E01D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ОБЯЗАТЕЛЬНЫЕ УЧЕБНЫЕ МАТЕРИАЛЫ ДЛЯ УЧЕНИКА </w:t>
      </w:r>
      <w:r w:rsidRPr="009E01DB">
        <w:rPr>
          <w:lang w:val="ru-RU"/>
        </w:rPr>
        <w:br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 xml:space="preserve">Климанова Л.Ф., Виноградская Л.А., Горецкий В.Г., Литературное чтение (в 2 частях). Учебник. 3 класс. Акционерное общество «Издательство «Просвещение»; </w:t>
      </w:r>
      <w:r w:rsidRPr="009E01DB">
        <w:rPr>
          <w:lang w:val="ru-RU"/>
        </w:rPr>
        <w:br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707324" w:rsidRPr="009E01DB" w:rsidRDefault="008D14D2">
      <w:pPr>
        <w:autoSpaceDE w:val="0"/>
        <w:autoSpaceDN w:val="0"/>
        <w:spacing w:before="262" w:after="0" w:line="302" w:lineRule="auto"/>
        <w:ind w:right="4896"/>
        <w:rPr>
          <w:lang w:val="ru-RU"/>
        </w:rPr>
      </w:pPr>
      <w:r w:rsidRPr="009E01D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МЕТОДИЧЕСКИЕ МАТЕРИАЛЫ ДЛЯ УЧИТЕЛЯ </w:t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Методическое пособие</w:t>
      </w:r>
    </w:p>
    <w:p w:rsidR="00707324" w:rsidRPr="009E01DB" w:rsidRDefault="008D14D2">
      <w:pPr>
        <w:autoSpaceDE w:val="0"/>
        <w:autoSpaceDN w:val="0"/>
        <w:spacing w:before="264" w:after="0" w:line="302" w:lineRule="auto"/>
        <w:ind w:right="1440"/>
        <w:rPr>
          <w:lang w:val="ru-RU"/>
        </w:rPr>
      </w:pPr>
      <w:r w:rsidRPr="009E01D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ЦИФРОВЫЕ ОБРАЗОВАТЕЛЬНЫЕ РЕСУРСЫ И РЕСУРСЫ СЕТИ ИНТЕРНЕТ </w:t>
      </w:r>
      <w:r>
        <w:rPr>
          <w:rFonts w:ascii="Times New Roman" w:eastAsia="Times New Roman" w:hAnsi="Times New Roman"/>
          <w:color w:val="000000"/>
          <w:sz w:val="24"/>
        </w:rPr>
        <w:t>info</w:t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@</w:t>
      </w:r>
      <w:r>
        <w:rPr>
          <w:rFonts w:ascii="Times New Roman" w:eastAsia="Times New Roman" w:hAnsi="Times New Roman"/>
          <w:color w:val="000000"/>
          <w:sz w:val="24"/>
        </w:rPr>
        <w:t>infourok</w:t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</w:p>
    <w:p w:rsidR="00707324" w:rsidRPr="009E01DB" w:rsidRDefault="00707324">
      <w:pPr>
        <w:rPr>
          <w:lang w:val="ru-RU"/>
        </w:rPr>
        <w:sectPr w:rsidR="00707324" w:rsidRPr="009E01DB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07324" w:rsidRPr="009E01DB" w:rsidRDefault="00707324">
      <w:pPr>
        <w:autoSpaceDE w:val="0"/>
        <w:autoSpaceDN w:val="0"/>
        <w:spacing w:after="78" w:line="220" w:lineRule="exact"/>
        <w:rPr>
          <w:lang w:val="ru-RU"/>
        </w:rPr>
      </w:pPr>
    </w:p>
    <w:p w:rsidR="00707324" w:rsidRPr="009E01DB" w:rsidRDefault="008D14D2">
      <w:pPr>
        <w:autoSpaceDE w:val="0"/>
        <w:autoSpaceDN w:val="0"/>
        <w:spacing w:after="0" w:line="230" w:lineRule="auto"/>
        <w:rPr>
          <w:lang w:val="ru-RU"/>
        </w:rPr>
      </w:pPr>
      <w:r w:rsidRPr="009E01DB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707324" w:rsidRPr="009E01DB" w:rsidRDefault="008D14D2">
      <w:pPr>
        <w:autoSpaceDE w:val="0"/>
        <w:autoSpaceDN w:val="0"/>
        <w:spacing w:before="346" w:after="0" w:line="302" w:lineRule="auto"/>
        <w:ind w:right="7200"/>
        <w:rPr>
          <w:lang w:val="ru-RU"/>
        </w:rPr>
      </w:pPr>
      <w:r w:rsidRPr="009E01D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9E01DB">
        <w:rPr>
          <w:lang w:val="ru-RU"/>
        </w:rPr>
        <w:br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Справочные таблицы</w:t>
      </w:r>
    </w:p>
    <w:p w:rsidR="00707324" w:rsidRPr="009E01DB" w:rsidRDefault="008D14D2">
      <w:pPr>
        <w:autoSpaceDE w:val="0"/>
        <w:autoSpaceDN w:val="0"/>
        <w:spacing w:before="262" w:after="0" w:line="300" w:lineRule="auto"/>
        <w:ind w:right="720"/>
        <w:rPr>
          <w:lang w:val="ru-RU"/>
        </w:rPr>
      </w:pPr>
      <w:r w:rsidRPr="009E01D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ОБОРУДОВАНИЕ ДЛЯ ПРОВЕДЕНИЯ ЛАБОРАТОРНЫХ, ПРАКТИЧЕСКИХ РАБОТ, ДЕМОНСТРАЦИЙ </w:t>
      </w:r>
      <w:r w:rsidRPr="009E01DB">
        <w:rPr>
          <w:lang w:val="ru-RU"/>
        </w:rPr>
        <w:br/>
      </w:r>
      <w:r w:rsidRPr="009E01DB">
        <w:rPr>
          <w:rFonts w:ascii="Times New Roman" w:eastAsia="Times New Roman" w:hAnsi="Times New Roman"/>
          <w:color w:val="000000"/>
          <w:sz w:val="24"/>
          <w:lang w:val="ru-RU"/>
        </w:rPr>
        <w:t>Интерактивная доска.</w:t>
      </w:r>
    </w:p>
    <w:p w:rsidR="00707324" w:rsidRPr="009E01DB" w:rsidRDefault="00707324">
      <w:pPr>
        <w:rPr>
          <w:lang w:val="ru-RU"/>
        </w:rPr>
        <w:sectPr w:rsidR="00707324" w:rsidRPr="009E01DB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D14D2" w:rsidRPr="009E01DB" w:rsidRDefault="008D14D2">
      <w:pPr>
        <w:rPr>
          <w:lang w:val="ru-RU"/>
        </w:rPr>
      </w:pPr>
    </w:p>
    <w:sectPr w:rsidR="008D14D2" w:rsidRPr="009E01DB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7E8C" w:rsidRDefault="00A67E8C" w:rsidP="002B3548">
      <w:pPr>
        <w:spacing w:after="0" w:line="240" w:lineRule="auto"/>
      </w:pPr>
      <w:r>
        <w:separator/>
      </w:r>
    </w:p>
  </w:endnote>
  <w:endnote w:type="continuationSeparator" w:id="0">
    <w:p w:rsidR="00A67E8C" w:rsidRDefault="00A67E8C" w:rsidP="002B3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7E8C" w:rsidRDefault="00A67E8C" w:rsidP="002B3548">
      <w:pPr>
        <w:spacing w:after="0" w:line="240" w:lineRule="auto"/>
      </w:pPr>
      <w:r>
        <w:separator/>
      </w:r>
    </w:p>
  </w:footnote>
  <w:footnote w:type="continuationSeparator" w:id="0">
    <w:p w:rsidR="00A67E8C" w:rsidRDefault="00A67E8C" w:rsidP="002B35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47730"/>
    <w:rsid w:val="00003602"/>
    <w:rsid w:val="00034616"/>
    <w:rsid w:val="0006063C"/>
    <w:rsid w:val="000D67ED"/>
    <w:rsid w:val="0015074B"/>
    <w:rsid w:val="00163C2B"/>
    <w:rsid w:val="0029639D"/>
    <w:rsid w:val="002B3548"/>
    <w:rsid w:val="00326F90"/>
    <w:rsid w:val="00382967"/>
    <w:rsid w:val="003E42F8"/>
    <w:rsid w:val="003F0C6D"/>
    <w:rsid w:val="00417235"/>
    <w:rsid w:val="005F571B"/>
    <w:rsid w:val="00707324"/>
    <w:rsid w:val="008D14D2"/>
    <w:rsid w:val="009249AA"/>
    <w:rsid w:val="009E01DB"/>
    <w:rsid w:val="009E0479"/>
    <w:rsid w:val="00A67E8C"/>
    <w:rsid w:val="00AA1D8D"/>
    <w:rsid w:val="00B023E7"/>
    <w:rsid w:val="00B47730"/>
    <w:rsid w:val="00B8151F"/>
    <w:rsid w:val="00CB0664"/>
    <w:rsid w:val="00CC36C6"/>
    <w:rsid w:val="00CF7A21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C4704D"/>
  <w15:docId w15:val="{F94F8026-D169-4E83-B302-E6A0A3F72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3E42F8"/>
    <w:rPr>
      <w:color w:val="0000FF" w:themeColor="hyperlink"/>
      <w:u w:val="single"/>
    </w:rPr>
  </w:style>
  <w:style w:type="paragraph" w:styleId="aff9">
    <w:name w:val="Balloon Text"/>
    <w:basedOn w:val="a1"/>
    <w:link w:val="affa"/>
    <w:uiPriority w:val="99"/>
    <w:semiHidden/>
    <w:unhideWhenUsed/>
    <w:rsid w:val="003E42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a">
    <w:name w:val="Текст выноски Знак"/>
    <w:basedOn w:val="a2"/>
    <w:link w:val="aff9"/>
    <w:uiPriority w:val="99"/>
    <w:semiHidden/>
    <w:rsid w:val="003E42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38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earpod.com/" TargetMode="External"/><Relationship Id="rId18" Type="http://schemas.openxmlformats.org/officeDocument/2006/relationships/hyperlink" Target="https://www.plickers.com/" TargetMode="External"/><Relationship Id="rId26" Type="http://schemas.openxmlformats.org/officeDocument/2006/relationships/hyperlink" Target="https://genial.ly/" TargetMode="External"/><Relationship Id="rId39" Type="http://schemas.openxmlformats.org/officeDocument/2006/relationships/hyperlink" Target="https://www.plickers.com/" TargetMode="External"/><Relationship Id="rId3" Type="http://schemas.openxmlformats.org/officeDocument/2006/relationships/styles" Target="styles.xml"/><Relationship Id="rId21" Type="http://schemas.openxmlformats.org/officeDocument/2006/relationships/hyperlink" Target="https://nearpod.com/" TargetMode="External"/><Relationship Id="rId34" Type="http://schemas.openxmlformats.org/officeDocument/2006/relationships/hyperlink" Target="https://quizizz.com/" TargetMode="External"/><Relationship Id="rId42" Type="http://schemas.openxmlformats.org/officeDocument/2006/relationships/hyperlink" Target="https://nearpod.com/" TargetMode="External"/><Relationship Id="rId47" Type="http://schemas.openxmlformats.org/officeDocument/2006/relationships/hyperlink" Target="https://www.plickers.com/" TargetMode="External"/><Relationship Id="rId50" Type="http://schemas.openxmlformats.org/officeDocument/2006/relationships/hyperlink" Target="https://nearpod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quizizz.com/" TargetMode="External"/><Relationship Id="rId17" Type="http://schemas.openxmlformats.org/officeDocument/2006/relationships/hyperlink" Target="https://nearpod.com/" TargetMode="External"/><Relationship Id="rId25" Type="http://schemas.openxmlformats.org/officeDocument/2006/relationships/hyperlink" Target="https://nearpod.com/" TargetMode="External"/><Relationship Id="rId33" Type="http://schemas.openxmlformats.org/officeDocument/2006/relationships/hyperlink" Target="https://genial.ly/" TargetMode="External"/><Relationship Id="rId38" Type="http://schemas.openxmlformats.org/officeDocument/2006/relationships/hyperlink" Target="https://nearpod.com/" TargetMode="External"/><Relationship Id="rId46" Type="http://schemas.openxmlformats.org/officeDocument/2006/relationships/hyperlink" Target="https://nearpod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quizizz.com/" TargetMode="External"/><Relationship Id="rId20" Type="http://schemas.openxmlformats.org/officeDocument/2006/relationships/hyperlink" Target="https://quizizz.com/" TargetMode="External"/><Relationship Id="rId29" Type="http://schemas.openxmlformats.org/officeDocument/2006/relationships/hyperlink" Target="https://genial.ly/" TargetMode="External"/><Relationship Id="rId41" Type="http://schemas.openxmlformats.org/officeDocument/2006/relationships/hyperlink" Target="https://quizizz.com/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enial.ly/" TargetMode="External"/><Relationship Id="rId24" Type="http://schemas.openxmlformats.org/officeDocument/2006/relationships/hyperlink" Target="https://quizizz.com/" TargetMode="External"/><Relationship Id="rId32" Type="http://schemas.openxmlformats.org/officeDocument/2006/relationships/hyperlink" Target="https://www.plickers.com/" TargetMode="External"/><Relationship Id="rId37" Type="http://schemas.openxmlformats.org/officeDocument/2006/relationships/hyperlink" Target="https://quizizz.com/" TargetMode="External"/><Relationship Id="rId40" Type="http://schemas.openxmlformats.org/officeDocument/2006/relationships/hyperlink" Target="https://genial.ly/" TargetMode="External"/><Relationship Id="rId45" Type="http://schemas.openxmlformats.org/officeDocument/2006/relationships/hyperlink" Target="https://quizizz.com/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genial.ly/" TargetMode="External"/><Relationship Id="rId23" Type="http://schemas.openxmlformats.org/officeDocument/2006/relationships/hyperlink" Target="https://genial.ly/" TargetMode="External"/><Relationship Id="rId28" Type="http://schemas.openxmlformats.org/officeDocument/2006/relationships/hyperlink" Target="https://nearpod.com/" TargetMode="External"/><Relationship Id="rId36" Type="http://schemas.openxmlformats.org/officeDocument/2006/relationships/hyperlink" Target="https://www.plickers.com/" TargetMode="External"/><Relationship Id="rId49" Type="http://schemas.openxmlformats.org/officeDocument/2006/relationships/hyperlink" Target="https://quizizz.com/" TargetMode="External"/><Relationship Id="rId10" Type="http://schemas.openxmlformats.org/officeDocument/2006/relationships/hyperlink" Target="https://www.plickers.com/" TargetMode="External"/><Relationship Id="rId19" Type="http://schemas.openxmlformats.org/officeDocument/2006/relationships/hyperlink" Target="https://genial.ly/" TargetMode="External"/><Relationship Id="rId31" Type="http://schemas.openxmlformats.org/officeDocument/2006/relationships/hyperlink" Target="https://nearpod.com/" TargetMode="External"/><Relationship Id="rId44" Type="http://schemas.openxmlformats.org/officeDocument/2006/relationships/hyperlink" Target="https://genial.ly/" TargetMode="External"/><Relationship Id="rId52" Type="http://schemas.openxmlformats.org/officeDocument/2006/relationships/hyperlink" Target="https://nearpod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earpod.com/" TargetMode="External"/><Relationship Id="rId14" Type="http://schemas.openxmlformats.org/officeDocument/2006/relationships/hyperlink" Target="https://www.plickers.com/" TargetMode="External"/><Relationship Id="rId22" Type="http://schemas.openxmlformats.org/officeDocument/2006/relationships/hyperlink" Target="https://www.plickers.com/" TargetMode="External"/><Relationship Id="rId27" Type="http://schemas.openxmlformats.org/officeDocument/2006/relationships/hyperlink" Target="https://quizizz.com/" TargetMode="External"/><Relationship Id="rId30" Type="http://schemas.openxmlformats.org/officeDocument/2006/relationships/hyperlink" Target="https://quizizz.com/" TargetMode="External"/><Relationship Id="rId35" Type="http://schemas.openxmlformats.org/officeDocument/2006/relationships/hyperlink" Target="https://nearpod.com/" TargetMode="External"/><Relationship Id="rId43" Type="http://schemas.openxmlformats.org/officeDocument/2006/relationships/hyperlink" Target="https://www.plickers.com/" TargetMode="External"/><Relationship Id="rId48" Type="http://schemas.openxmlformats.org/officeDocument/2006/relationships/hyperlink" Target="https://genial.ly/" TargetMode="External"/><Relationship Id="rId8" Type="http://schemas.openxmlformats.org/officeDocument/2006/relationships/hyperlink" Target="https://quizizz.com/" TargetMode="External"/><Relationship Id="rId51" Type="http://schemas.openxmlformats.org/officeDocument/2006/relationships/hyperlink" Target="https://quizizz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23642C8-9890-45CA-9DFD-389E7A96C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27</Pages>
  <Words>6625</Words>
  <Characters>37763</Characters>
  <Application>Microsoft Office Word</Application>
  <DocSecurity>0</DocSecurity>
  <Lines>314</Lines>
  <Paragraphs>88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44300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Джохар</cp:lastModifiedBy>
  <cp:revision>14</cp:revision>
  <cp:lastPrinted>2022-08-31T06:37:00Z</cp:lastPrinted>
  <dcterms:created xsi:type="dcterms:W3CDTF">2022-08-15T06:58:00Z</dcterms:created>
  <dcterms:modified xsi:type="dcterms:W3CDTF">2022-12-21T06:28:00Z</dcterms:modified>
  <cp:category/>
</cp:coreProperties>
</file>